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327A0B84" w:rsidR="00BF7F06" w:rsidRPr="004B25B5" w:rsidRDefault="00423B74" w:rsidP="009E4AB7">
      <w:pPr>
        <w:rPr>
          <w:rFonts w:ascii="Calibri" w:hAnsi="Calibri" w:cs="Calibri"/>
          <w:b/>
          <w:bCs/>
          <w:sz w:val="26"/>
          <w:szCs w:val="26"/>
        </w:rPr>
      </w:pPr>
      <w:r>
        <w:rPr>
          <w:rFonts w:ascii="Calibri" w:hAnsi="Calibri" w:cs="Calibri"/>
          <w:b/>
          <w:bCs/>
          <w:sz w:val="26"/>
          <w:szCs w:val="26"/>
        </w:rPr>
        <w:t>Smile</w:t>
      </w:r>
    </w:p>
    <w:p w14:paraId="2CDC2AFF" w14:textId="278F07D9" w:rsidR="007A6325" w:rsidRPr="004B25B5" w:rsidRDefault="00CC65C3" w:rsidP="009E4AB7">
      <w:pPr>
        <w:rPr>
          <w:rFonts w:ascii="Calibri" w:hAnsi="Calibri" w:cs="Calibri"/>
          <w:b/>
          <w:bCs/>
          <w:sz w:val="26"/>
          <w:szCs w:val="26"/>
        </w:rPr>
      </w:pPr>
      <w:r>
        <w:rPr>
          <w:rFonts w:ascii="Calibri" w:hAnsi="Calibri" w:cs="Calibri"/>
          <w:b/>
          <w:bCs/>
          <w:sz w:val="26"/>
          <w:szCs w:val="26"/>
        </w:rPr>
        <w:t xml:space="preserve">What God Says About </w:t>
      </w:r>
      <w:proofErr w:type="gramStart"/>
      <w:r>
        <w:rPr>
          <w:rFonts w:ascii="Calibri" w:hAnsi="Calibri" w:cs="Calibri"/>
          <w:b/>
          <w:bCs/>
          <w:sz w:val="26"/>
          <w:szCs w:val="26"/>
        </w:rPr>
        <w:t>You</w:t>
      </w:r>
      <w:r w:rsidR="00AA5ED6">
        <w:rPr>
          <w:rFonts w:ascii="Calibri" w:hAnsi="Calibri" w:cs="Calibri"/>
          <w:b/>
          <w:bCs/>
          <w:sz w:val="26"/>
          <w:szCs w:val="26"/>
        </w:rPr>
        <w:t xml:space="preserve"> </w:t>
      </w:r>
      <w:r w:rsidR="00C01D01">
        <w:rPr>
          <w:rFonts w:ascii="Calibri" w:hAnsi="Calibri" w:cs="Calibri"/>
          <w:b/>
          <w:bCs/>
          <w:sz w:val="26"/>
          <w:szCs w:val="26"/>
        </w:rPr>
        <w:t xml:space="preserve"> (</w:t>
      </w:r>
      <w:proofErr w:type="gramEnd"/>
      <w:r w:rsidR="00AB12C5">
        <w:rPr>
          <w:rFonts w:ascii="Calibri" w:hAnsi="Calibri" w:cs="Calibri"/>
          <w:b/>
          <w:bCs/>
          <w:sz w:val="26"/>
          <w:szCs w:val="26"/>
        </w:rPr>
        <w:t xml:space="preserve">Part </w:t>
      </w:r>
      <w:r>
        <w:rPr>
          <w:rFonts w:ascii="Calibri" w:hAnsi="Calibri" w:cs="Calibri"/>
          <w:b/>
          <w:bCs/>
          <w:sz w:val="26"/>
          <w:szCs w:val="26"/>
        </w:rPr>
        <w:t>3</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423B74">
        <w:rPr>
          <w:rFonts w:ascii="Calibri" w:hAnsi="Calibri" w:cs="Calibri"/>
          <w:b/>
          <w:bCs/>
          <w:sz w:val="26"/>
          <w:szCs w:val="26"/>
        </w:rPr>
        <w:t>4</w:t>
      </w:r>
      <w:r w:rsidR="00C01D01">
        <w:rPr>
          <w:rFonts w:ascii="Calibri" w:hAnsi="Calibri" w:cs="Calibri"/>
          <w:b/>
          <w:bCs/>
          <w:sz w:val="26"/>
          <w:szCs w:val="26"/>
        </w:rPr>
        <w:t>)</w:t>
      </w:r>
    </w:p>
    <w:p w14:paraId="156A3DE0" w14:textId="4BBD2F07" w:rsidR="007A6325" w:rsidRPr="004B25B5" w:rsidRDefault="00CC65C3" w:rsidP="009E4AB7">
      <w:pPr>
        <w:rPr>
          <w:rFonts w:ascii="Calibri" w:hAnsi="Calibri" w:cs="Calibri"/>
          <w:b/>
          <w:bCs/>
          <w:sz w:val="26"/>
          <w:szCs w:val="26"/>
        </w:rPr>
      </w:pPr>
      <w:r>
        <w:rPr>
          <w:rFonts w:ascii="Calibri" w:hAnsi="Calibri" w:cs="Calibri"/>
          <w:b/>
          <w:bCs/>
          <w:sz w:val="26"/>
          <w:szCs w:val="26"/>
        </w:rPr>
        <w:t>Zephaniah 3:17</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5900F675" w14:textId="1F7358AB" w:rsidR="00CC65C3" w:rsidRPr="00CC65C3" w:rsidRDefault="00CC65C3" w:rsidP="00CC65C3">
      <w:pPr>
        <w:spacing w:line="276" w:lineRule="auto"/>
        <w:rPr>
          <w:rFonts w:ascii="Calibri" w:hAnsi="Calibri"/>
        </w:rPr>
      </w:pPr>
      <w:r w:rsidRPr="00CC65C3">
        <w:rPr>
          <w:rFonts w:ascii="Calibri" w:hAnsi="Calibri"/>
        </w:rPr>
        <w:t xml:space="preserve">I have a question for you. If you ask people on the street, “What does God think about you?” what do you think people would say? People would undoubtedly have a whole myriad of answers. Some people may say, “God's mad at me.” Others might say, “God has given up on me,” or “God is disappointed with me.” Some would say, “God loves me.” Others might say, “God's frustrated with me.” We would hear all kinds of different responses. </w:t>
      </w:r>
    </w:p>
    <w:p w14:paraId="14FBD8C6" w14:textId="77777777" w:rsidR="00CC65C3" w:rsidRPr="00CC65C3" w:rsidRDefault="00CC65C3" w:rsidP="00CC65C3">
      <w:pPr>
        <w:spacing w:line="276" w:lineRule="auto"/>
        <w:rPr>
          <w:rFonts w:ascii="Calibri" w:hAnsi="Calibri"/>
        </w:rPr>
      </w:pPr>
    </w:p>
    <w:p w14:paraId="1CB7D77C" w14:textId="77777777" w:rsidR="00CC65C3" w:rsidRPr="00CC65C3" w:rsidRDefault="00CC65C3" w:rsidP="00CC65C3">
      <w:pPr>
        <w:spacing w:line="276" w:lineRule="auto"/>
        <w:rPr>
          <w:rFonts w:ascii="Calibri" w:hAnsi="Calibri"/>
        </w:rPr>
      </w:pPr>
      <w:r w:rsidRPr="00CC65C3">
        <w:rPr>
          <w:rFonts w:ascii="Calibri" w:hAnsi="Calibri"/>
        </w:rPr>
        <w:t xml:space="preserve">Today I want to look at this great question: What does God think about you? </w:t>
      </w:r>
    </w:p>
    <w:p w14:paraId="53D26253" w14:textId="77777777" w:rsidR="00CC65C3" w:rsidRPr="00CC65C3" w:rsidRDefault="00CC65C3" w:rsidP="00CC65C3">
      <w:pPr>
        <w:spacing w:line="276" w:lineRule="auto"/>
        <w:rPr>
          <w:rFonts w:ascii="Calibri" w:hAnsi="Calibri"/>
        </w:rPr>
      </w:pPr>
    </w:p>
    <w:p w14:paraId="4912DF6C" w14:textId="77777777" w:rsidR="00CC65C3" w:rsidRPr="00CC65C3" w:rsidRDefault="00CC65C3" w:rsidP="00CC65C3">
      <w:pPr>
        <w:spacing w:line="276" w:lineRule="auto"/>
        <w:rPr>
          <w:rFonts w:ascii="Calibri" w:hAnsi="Calibri"/>
        </w:rPr>
      </w:pPr>
      <w:r w:rsidRPr="00CC65C3">
        <w:rPr>
          <w:rFonts w:ascii="Calibri" w:hAnsi="Calibri"/>
        </w:rPr>
        <w:t xml:space="preserve">We've been in a series over the last few weeks looking at the Minor Prophets. We've called this series “Smile” because there's so many great passages of scripture in the Minor Prophets and they make me smile. I was reading these passages a few months ago and I said, “We’ve got to call the series ‘Smile,’ because every time I read these passages, they make me cheer up, they make me feel good.” Zephaniah is no different. </w:t>
      </w:r>
    </w:p>
    <w:p w14:paraId="741200D5" w14:textId="77777777" w:rsidR="00CC65C3" w:rsidRPr="00CC65C3" w:rsidRDefault="00CC65C3" w:rsidP="00CC65C3">
      <w:pPr>
        <w:spacing w:line="276" w:lineRule="auto"/>
        <w:rPr>
          <w:rFonts w:ascii="Calibri" w:hAnsi="Calibri"/>
        </w:rPr>
      </w:pPr>
    </w:p>
    <w:p w14:paraId="71B6D9F8" w14:textId="77777777" w:rsidR="00CC65C3" w:rsidRPr="00CC65C3" w:rsidRDefault="00CC65C3" w:rsidP="00CC65C3">
      <w:pPr>
        <w:spacing w:line="276" w:lineRule="auto"/>
        <w:rPr>
          <w:rFonts w:ascii="Calibri" w:hAnsi="Calibri"/>
        </w:rPr>
      </w:pPr>
      <w:r w:rsidRPr="00CC65C3">
        <w:rPr>
          <w:rFonts w:ascii="Calibri" w:hAnsi="Calibri"/>
        </w:rPr>
        <w:t xml:space="preserve">The Minor Prophets are a portion of scripture in the Old Testament. They make up about a fifth of the Old Testament. It's the back end of the Old Testament. You’ll know you're there when you get to the guys’ names that are hard to pronounce and hard to spell. Then you'll be like, “I'm in the Minor Prophets.” </w:t>
      </w:r>
    </w:p>
    <w:p w14:paraId="0ED50332" w14:textId="77777777" w:rsidR="00CC65C3" w:rsidRPr="00CC65C3" w:rsidRDefault="00CC65C3" w:rsidP="00CC65C3">
      <w:pPr>
        <w:spacing w:line="276" w:lineRule="auto"/>
        <w:rPr>
          <w:rFonts w:ascii="Calibri" w:hAnsi="Calibri"/>
        </w:rPr>
      </w:pPr>
    </w:p>
    <w:p w14:paraId="1CE851A2" w14:textId="4316BBA8" w:rsidR="00CC65C3" w:rsidRPr="00CC65C3" w:rsidRDefault="00CC65C3" w:rsidP="00CC65C3">
      <w:pPr>
        <w:spacing w:line="276" w:lineRule="auto"/>
        <w:rPr>
          <w:rFonts w:ascii="Calibri" w:hAnsi="Calibri"/>
        </w:rPr>
      </w:pPr>
      <w:r w:rsidRPr="00CC65C3">
        <w:rPr>
          <w:rFonts w:ascii="Calibri" w:hAnsi="Calibri"/>
        </w:rPr>
        <w:t xml:space="preserve">The Minor Prophets are not minor in emphasis. They're not called the Minor Prophets because what they said was less important than the major prophets. They're just shorter books of the Bible. Some of them are only 1-3 chapters, so we call them the Minor Prophets. </w:t>
      </w:r>
      <w:r w:rsidR="000B1BF7">
        <w:rPr>
          <w:rFonts w:ascii="Calibri" w:hAnsi="Calibri"/>
        </w:rPr>
        <w:t xml:space="preserve">Many </w:t>
      </w:r>
      <w:proofErr w:type="gramStart"/>
      <w:r w:rsidRPr="00CC65C3">
        <w:rPr>
          <w:rFonts w:ascii="Calibri" w:hAnsi="Calibri"/>
        </w:rPr>
        <w:t>times</w:t>
      </w:r>
      <w:proofErr w:type="gramEnd"/>
      <w:r w:rsidRPr="00CC65C3">
        <w:rPr>
          <w:rFonts w:ascii="Calibri" w:hAnsi="Calibri"/>
        </w:rPr>
        <w:t xml:space="preserve"> we don't read the Minor Prophets because they are passages of scripture that are tucked in the back. They get hidden between the gospels and Psalms and Proverbs. But God has a message in and through every book of the Bible. God wouldn't have put it in the book if there was not something significant about it. </w:t>
      </w:r>
    </w:p>
    <w:p w14:paraId="17907DBC" w14:textId="77777777" w:rsidR="00CC65C3" w:rsidRPr="00CC65C3" w:rsidRDefault="00CC65C3" w:rsidP="00CC65C3">
      <w:pPr>
        <w:spacing w:line="276" w:lineRule="auto"/>
        <w:rPr>
          <w:rFonts w:ascii="Calibri" w:hAnsi="Calibri"/>
        </w:rPr>
      </w:pPr>
    </w:p>
    <w:p w14:paraId="1D344C85" w14:textId="77777777" w:rsidR="00CC65C3" w:rsidRPr="00CC65C3" w:rsidRDefault="00CC65C3" w:rsidP="00CC65C3">
      <w:pPr>
        <w:spacing w:line="276" w:lineRule="auto"/>
        <w:rPr>
          <w:rFonts w:ascii="Calibri" w:hAnsi="Calibri"/>
        </w:rPr>
      </w:pPr>
      <w:r w:rsidRPr="00CC65C3">
        <w:rPr>
          <w:rFonts w:ascii="Calibri" w:hAnsi="Calibri"/>
        </w:rPr>
        <w:t xml:space="preserve">You probably haven't heard a whole lot of sermons from the book of Zephaniah. Open today to Zephaniah 3. I want us to look at this ancient book. The prophet Zephaniah is challenging the people to turn from their sins and to turn to the Lord. In a book that has a lot to do about judgment, Zephaniah also includes some passages about what God thinks about us, what God says about you. In Zephaniah 3, he shares with us five things that God says or thinks about you. </w:t>
      </w:r>
    </w:p>
    <w:p w14:paraId="7A685F22" w14:textId="77777777" w:rsidR="00CC65C3" w:rsidRPr="00CC65C3" w:rsidRDefault="00CC65C3" w:rsidP="00CC65C3">
      <w:pPr>
        <w:spacing w:line="276" w:lineRule="auto"/>
        <w:rPr>
          <w:rFonts w:ascii="Calibri" w:hAnsi="Calibri"/>
        </w:rPr>
      </w:pPr>
    </w:p>
    <w:p w14:paraId="11168CDF" w14:textId="77777777" w:rsidR="00CC65C3" w:rsidRPr="00CC65C3" w:rsidRDefault="00CC65C3" w:rsidP="00CC65C3">
      <w:pPr>
        <w:spacing w:line="276" w:lineRule="auto"/>
        <w:rPr>
          <w:rFonts w:ascii="Calibri" w:hAnsi="Calibri"/>
          <w:b/>
          <w:bCs/>
        </w:rPr>
      </w:pPr>
      <w:r w:rsidRPr="00CC65C3">
        <w:rPr>
          <w:rFonts w:ascii="Calibri" w:hAnsi="Calibri"/>
          <w:b/>
          <w:bCs/>
        </w:rPr>
        <w:lastRenderedPageBreak/>
        <w:t>1. I am with you.</w:t>
      </w:r>
    </w:p>
    <w:p w14:paraId="292701AF" w14:textId="77777777" w:rsidR="00CC65C3" w:rsidRPr="00CC65C3" w:rsidRDefault="00CC65C3" w:rsidP="00CC65C3">
      <w:pPr>
        <w:spacing w:line="276" w:lineRule="auto"/>
        <w:rPr>
          <w:rFonts w:ascii="Calibri" w:hAnsi="Calibri"/>
        </w:rPr>
      </w:pPr>
    </w:p>
    <w:p w14:paraId="587852AA" w14:textId="77777777" w:rsidR="00CC65C3" w:rsidRPr="00CC65C3" w:rsidRDefault="00CC65C3" w:rsidP="00CC65C3">
      <w:pPr>
        <w:spacing w:line="276" w:lineRule="auto"/>
        <w:rPr>
          <w:rFonts w:ascii="Calibri" w:hAnsi="Calibri"/>
        </w:rPr>
      </w:pPr>
      <w:r w:rsidRPr="00CC65C3">
        <w:rPr>
          <w:rFonts w:ascii="Calibri" w:hAnsi="Calibri"/>
        </w:rPr>
        <w:t xml:space="preserve">“The Lord your God is with you” (Zephaniah 3:17).  </w:t>
      </w:r>
    </w:p>
    <w:p w14:paraId="1B083786" w14:textId="77777777" w:rsidR="00CC65C3" w:rsidRPr="00CC65C3" w:rsidRDefault="00CC65C3" w:rsidP="00CC65C3">
      <w:pPr>
        <w:spacing w:line="276" w:lineRule="auto"/>
        <w:rPr>
          <w:rFonts w:ascii="Calibri" w:hAnsi="Calibri"/>
        </w:rPr>
      </w:pPr>
    </w:p>
    <w:p w14:paraId="2546DB82" w14:textId="77777777" w:rsidR="00CC65C3" w:rsidRPr="00CC65C3" w:rsidRDefault="00CC65C3" w:rsidP="00CC65C3">
      <w:pPr>
        <w:spacing w:line="276" w:lineRule="auto"/>
        <w:rPr>
          <w:rFonts w:ascii="Calibri" w:hAnsi="Calibri"/>
        </w:rPr>
      </w:pPr>
      <w:r w:rsidRPr="00CC65C3">
        <w:rPr>
          <w:rFonts w:ascii="Calibri" w:hAnsi="Calibri"/>
        </w:rPr>
        <w:t xml:space="preserve">He is in the middle of us. He is among us. God is not far off and aloof. God is here and now. God is with us when people are not. People let us down. People disappoint. People take off. God is the one who is always faithful. He's always consistent. He's the one who is with us. </w:t>
      </w:r>
    </w:p>
    <w:p w14:paraId="2A5FDD2D" w14:textId="77777777" w:rsidR="00CC65C3" w:rsidRPr="00CC65C3" w:rsidRDefault="00CC65C3" w:rsidP="00CC65C3">
      <w:pPr>
        <w:spacing w:line="276" w:lineRule="auto"/>
        <w:rPr>
          <w:rFonts w:ascii="Calibri" w:hAnsi="Calibri"/>
        </w:rPr>
      </w:pPr>
    </w:p>
    <w:p w14:paraId="3AB4BDBF" w14:textId="77777777" w:rsidR="00CC65C3" w:rsidRPr="00CC65C3" w:rsidRDefault="00CC65C3" w:rsidP="00CC65C3">
      <w:pPr>
        <w:spacing w:line="276" w:lineRule="auto"/>
        <w:rPr>
          <w:rFonts w:ascii="Calibri" w:hAnsi="Calibri"/>
        </w:rPr>
      </w:pPr>
      <w:r w:rsidRPr="00CC65C3">
        <w:rPr>
          <w:rFonts w:ascii="Calibri" w:hAnsi="Calibri"/>
        </w:rPr>
        <w:t xml:space="preserve">In Matthew 28, Jesus promises that He will be with us even to the end of the age. In other words, he will never abandon us. God is with us. </w:t>
      </w:r>
    </w:p>
    <w:p w14:paraId="42E01D48" w14:textId="77777777" w:rsidR="00CC65C3" w:rsidRPr="00CC65C3" w:rsidRDefault="00CC65C3" w:rsidP="00CC65C3">
      <w:pPr>
        <w:spacing w:line="276" w:lineRule="auto"/>
        <w:rPr>
          <w:rFonts w:ascii="Calibri" w:hAnsi="Calibri"/>
        </w:rPr>
      </w:pPr>
    </w:p>
    <w:p w14:paraId="2AD02547" w14:textId="799ECC3E" w:rsidR="00CC65C3" w:rsidRPr="00CC65C3" w:rsidRDefault="00CC65C3" w:rsidP="00CC65C3">
      <w:pPr>
        <w:spacing w:line="276" w:lineRule="auto"/>
        <w:rPr>
          <w:rFonts w:ascii="Calibri" w:hAnsi="Calibri"/>
        </w:rPr>
      </w:pPr>
      <w:r w:rsidRPr="00CC65C3">
        <w:rPr>
          <w:rFonts w:ascii="Calibri" w:hAnsi="Calibri"/>
        </w:rPr>
        <w:t xml:space="preserve">That's why over in Philippians 4, the Apostle Paul said, “Don't worry about anything, but through prayer and supplication let your requests be made known to God.” Have you ever read that verse and thought, “That sounds great. Don’t worry about anything.” It's much easier said than done. One emphasis that the Apostle Paul's talking about over in Philippians 4 is reminding us that God is always with us. How are you going to be less anxious? How are you going to stress less? How are you going to relax more? You remember that God is the one who is with you. God is with you. God is always there. Even when you don't feel God, God is always there. </w:t>
      </w:r>
    </w:p>
    <w:p w14:paraId="0E32F1A2" w14:textId="77777777" w:rsidR="00CC65C3" w:rsidRPr="00CC65C3" w:rsidRDefault="00CC65C3" w:rsidP="00CC65C3">
      <w:pPr>
        <w:spacing w:line="276" w:lineRule="auto"/>
        <w:rPr>
          <w:rFonts w:ascii="Calibri" w:hAnsi="Calibri"/>
        </w:rPr>
      </w:pPr>
    </w:p>
    <w:p w14:paraId="536C8959" w14:textId="77777777" w:rsidR="00CC65C3" w:rsidRPr="00CC65C3" w:rsidRDefault="00CC65C3" w:rsidP="00CC65C3">
      <w:pPr>
        <w:spacing w:line="276" w:lineRule="auto"/>
        <w:rPr>
          <w:rFonts w:ascii="Calibri" w:hAnsi="Calibri"/>
        </w:rPr>
      </w:pPr>
      <w:r w:rsidRPr="00CC65C3">
        <w:rPr>
          <w:rFonts w:ascii="Calibri" w:hAnsi="Calibri"/>
        </w:rPr>
        <w:t>“I will not leave you as orphans; I am coming to you” (John 14:18).</w:t>
      </w:r>
    </w:p>
    <w:p w14:paraId="05DE0FB3" w14:textId="77777777" w:rsidR="00CC65C3" w:rsidRPr="00CC65C3" w:rsidRDefault="00CC65C3" w:rsidP="00CC65C3">
      <w:pPr>
        <w:spacing w:line="276" w:lineRule="auto"/>
        <w:rPr>
          <w:rFonts w:ascii="Calibri" w:hAnsi="Calibri"/>
        </w:rPr>
      </w:pPr>
    </w:p>
    <w:p w14:paraId="330CFCE0" w14:textId="77777777" w:rsidR="00CC65C3" w:rsidRPr="00CC65C3" w:rsidRDefault="00CC65C3" w:rsidP="00CC65C3">
      <w:pPr>
        <w:spacing w:line="276" w:lineRule="auto"/>
        <w:rPr>
          <w:rFonts w:ascii="Calibri" w:hAnsi="Calibri"/>
        </w:rPr>
      </w:pPr>
      <w:r w:rsidRPr="00CC65C3">
        <w:rPr>
          <w:rFonts w:ascii="Calibri" w:hAnsi="Calibri"/>
        </w:rPr>
        <w:t>I love the book of Genesis because Genesis 39 illustrates this so beautifully for us in and through the life of Joseph. Joseph is that epic hero of the end of the book of Genesis.</w:t>
      </w:r>
    </w:p>
    <w:p w14:paraId="144DF5B8" w14:textId="77777777" w:rsidR="00CC65C3" w:rsidRPr="00CC65C3" w:rsidRDefault="00CC65C3" w:rsidP="00CC65C3">
      <w:pPr>
        <w:spacing w:line="276" w:lineRule="auto"/>
        <w:rPr>
          <w:rFonts w:ascii="Calibri" w:hAnsi="Calibri"/>
        </w:rPr>
      </w:pPr>
    </w:p>
    <w:p w14:paraId="0DD84D3E" w14:textId="77777777" w:rsidR="00CC65C3" w:rsidRPr="00CC65C3" w:rsidRDefault="00CC65C3" w:rsidP="00CC65C3">
      <w:pPr>
        <w:spacing w:line="276" w:lineRule="auto"/>
        <w:rPr>
          <w:rFonts w:ascii="Calibri" w:hAnsi="Calibri"/>
        </w:rPr>
      </w:pPr>
      <w:r w:rsidRPr="00CC65C3">
        <w:rPr>
          <w:rFonts w:ascii="Calibri" w:hAnsi="Calibri"/>
        </w:rPr>
        <w:t>“The Lord was with Joseph, and he became a successful man, serving in the household of his Egyptian master” (Genesis 39:2).</w:t>
      </w:r>
    </w:p>
    <w:p w14:paraId="3E17FC3F" w14:textId="77777777" w:rsidR="00CC65C3" w:rsidRPr="00CC65C3" w:rsidRDefault="00CC65C3" w:rsidP="00CC65C3">
      <w:pPr>
        <w:spacing w:line="276" w:lineRule="auto"/>
        <w:rPr>
          <w:rFonts w:ascii="Calibri" w:hAnsi="Calibri"/>
        </w:rPr>
      </w:pPr>
    </w:p>
    <w:p w14:paraId="3934C39F" w14:textId="77777777" w:rsidR="00CC65C3" w:rsidRPr="00CC65C3" w:rsidRDefault="00CC65C3" w:rsidP="00CC65C3">
      <w:pPr>
        <w:spacing w:line="276" w:lineRule="auto"/>
        <w:rPr>
          <w:rFonts w:ascii="Calibri" w:hAnsi="Calibri"/>
        </w:rPr>
      </w:pPr>
      <w:r w:rsidRPr="00CC65C3">
        <w:rPr>
          <w:rFonts w:ascii="Calibri" w:hAnsi="Calibri"/>
        </w:rPr>
        <w:t xml:space="preserve">A little bit later it says the same thing, but it's a different situation. </w:t>
      </w:r>
    </w:p>
    <w:p w14:paraId="38417039" w14:textId="77777777" w:rsidR="00CC65C3" w:rsidRPr="00CC65C3" w:rsidRDefault="00CC65C3" w:rsidP="00CC65C3">
      <w:pPr>
        <w:spacing w:line="276" w:lineRule="auto"/>
        <w:rPr>
          <w:rFonts w:ascii="Calibri" w:hAnsi="Calibri"/>
        </w:rPr>
      </w:pPr>
    </w:p>
    <w:p w14:paraId="417AFCCB" w14:textId="77777777" w:rsidR="00CC65C3" w:rsidRPr="00CC65C3" w:rsidRDefault="00CC65C3" w:rsidP="00CC65C3">
      <w:pPr>
        <w:spacing w:line="276" w:lineRule="auto"/>
        <w:rPr>
          <w:rFonts w:ascii="Calibri" w:hAnsi="Calibri"/>
        </w:rPr>
      </w:pPr>
      <w:r w:rsidRPr="00CC65C3">
        <w:rPr>
          <w:rFonts w:ascii="Calibri" w:hAnsi="Calibri"/>
        </w:rPr>
        <w:t>“When his master heard the story his wife told him—'These are the things your slave did to me’—he was furious and had him thrown into prison, where the king’s prisoners were confined. So Joseph was there in prison. But the Lord was with Joseph and extended kindness to him. He granted him favor with the prison warden” (Genesis 39:20-21).</w:t>
      </w:r>
    </w:p>
    <w:p w14:paraId="2640D988" w14:textId="77777777" w:rsidR="00CC65C3" w:rsidRPr="00CC65C3" w:rsidRDefault="00CC65C3" w:rsidP="00CC65C3">
      <w:pPr>
        <w:spacing w:line="276" w:lineRule="auto"/>
        <w:rPr>
          <w:rFonts w:ascii="Calibri" w:hAnsi="Calibri"/>
        </w:rPr>
      </w:pPr>
    </w:p>
    <w:p w14:paraId="20E5EB75" w14:textId="77777777" w:rsidR="00CC65C3" w:rsidRPr="00CC65C3" w:rsidRDefault="00CC65C3" w:rsidP="00CC65C3">
      <w:pPr>
        <w:spacing w:line="276" w:lineRule="auto"/>
        <w:rPr>
          <w:rFonts w:ascii="Calibri" w:hAnsi="Calibri"/>
        </w:rPr>
      </w:pPr>
      <w:r w:rsidRPr="00CC65C3">
        <w:rPr>
          <w:rFonts w:ascii="Calibri" w:hAnsi="Calibri"/>
        </w:rPr>
        <w:t xml:space="preserve">Why is that important? In Genesis 39:2, everything's going great for Joseph and God's with him. At the end of Genesis 39, everything's going bad for Joseph. He's in prison now. But guess what? God was still with him. </w:t>
      </w:r>
    </w:p>
    <w:p w14:paraId="2F86B20F" w14:textId="77777777" w:rsidR="00CC65C3" w:rsidRPr="00CC65C3" w:rsidRDefault="00CC65C3" w:rsidP="00CC65C3">
      <w:pPr>
        <w:spacing w:line="276" w:lineRule="auto"/>
        <w:rPr>
          <w:rFonts w:ascii="Calibri" w:hAnsi="Calibri"/>
        </w:rPr>
      </w:pPr>
    </w:p>
    <w:p w14:paraId="5D69B906" w14:textId="77777777" w:rsidR="00CC65C3" w:rsidRPr="00CC65C3" w:rsidRDefault="00CC65C3" w:rsidP="00CC65C3">
      <w:pPr>
        <w:spacing w:line="276" w:lineRule="auto"/>
        <w:rPr>
          <w:rFonts w:ascii="Calibri" w:hAnsi="Calibri"/>
        </w:rPr>
      </w:pPr>
      <w:r w:rsidRPr="00CC65C3">
        <w:rPr>
          <w:rFonts w:ascii="Calibri" w:hAnsi="Calibri"/>
        </w:rPr>
        <w:t>Here's what that means. That means that God is with you in the good times and the bad. One of the reasons you can put your chin up today, one of the reasons you can get out of bed in the morning is because God is with you. God is with you when things are really good. God is still with you even when it feels like the world is falling apart. God is with us.</w:t>
      </w:r>
    </w:p>
    <w:p w14:paraId="3BEBF146" w14:textId="77777777" w:rsidR="00CC65C3" w:rsidRPr="00CC65C3" w:rsidRDefault="00CC65C3" w:rsidP="00CC65C3">
      <w:pPr>
        <w:spacing w:line="276" w:lineRule="auto"/>
        <w:rPr>
          <w:rFonts w:ascii="Calibri" w:hAnsi="Calibri"/>
        </w:rPr>
      </w:pPr>
    </w:p>
    <w:p w14:paraId="6593D8F4" w14:textId="77777777" w:rsidR="00CC65C3" w:rsidRPr="00CC65C3" w:rsidRDefault="00CC65C3" w:rsidP="00CC65C3">
      <w:pPr>
        <w:spacing w:line="276" w:lineRule="auto"/>
        <w:rPr>
          <w:rFonts w:ascii="Calibri" w:hAnsi="Calibri"/>
        </w:rPr>
      </w:pPr>
      <w:r w:rsidRPr="00CC65C3">
        <w:rPr>
          <w:rFonts w:ascii="Calibri" w:hAnsi="Calibri"/>
        </w:rPr>
        <w:t xml:space="preserve">Zephaniah begins this great, epic promise here in chapter 3 by telling us that God is the one who is with us. It gets even better. </w:t>
      </w:r>
    </w:p>
    <w:p w14:paraId="73F6F043" w14:textId="77777777" w:rsidR="00CC65C3" w:rsidRPr="00CC65C3" w:rsidRDefault="00CC65C3" w:rsidP="00CC65C3">
      <w:pPr>
        <w:spacing w:line="276" w:lineRule="auto"/>
        <w:rPr>
          <w:rFonts w:ascii="Calibri" w:hAnsi="Calibri"/>
        </w:rPr>
      </w:pPr>
    </w:p>
    <w:p w14:paraId="636C428F" w14:textId="77777777" w:rsidR="00CC65C3" w:rsidRPr="00CC65C3" w:rsidRDefault="00CC65C3" w:rsidP="00CC65C3">
      <w:pPr>
        <w:spacing w:line="276" w:lineRule="auto"/>
        <w:rPr>
          <w:rFonts w:ascii="Calibri" w:hAnsi="Calibri"/>
        </w:rPr>
      </w:pPr>
      <w:r w:rsidRPr="00CC65C3">
        <w:rPr>
          <w:rFonts w:ascii="Calibri" w:hAnsi="Calibri"/>
        </w:rPr>
        <w:t>“The Lord your God is with you, the Mighty Warrior who saves” (Zephaniah 3:17).</w:t>
      </w:r>
    </w:p>
    <w:p w14:paraId="4B424A7B" w14:textId="77777777" w:rsidR="00CC65C3" w:rsidRPr="00CC65C3" w:rsidRDefault="00CC65C3" w:rsidP="00CC65C3">
      <w:pPr>
        <w:spacing w:line="276" w:lineRule="auto"/>
        <w:rPr>
          <w:rFonts w:ascii="Calibri" w:hAnsi="Calibri"/>
        </w:rPr>
      </w:pPr>
    </w:p>
    <w:p w14:paraId="4930250D" w14:textId="77777777" w:rsidR="00CC65C3" w:rsidRPr="00CC65C3" w:rsidRDefault="00CC65C3" w:rsidP="00CC65C3">
      <w:pPr>
        <w:spacing w:line="276" w:lineRule="auto"/>
        <w:rPr>
          <w:rFonts w:ascii="Calibri" w:hAnsi="Calibri"/>
        </w:rPr>
      </w:pPr>
      <w:r w:rsidRPr="00CC65C3">
        <w:rPr>
          <w:rFonts w:ascii="Calibri" w:hAnsi="Calibri"/>
        </w:rPr>
        <w:t>In other words, God says:</w:t>
      </w:r>
    </w:p>
    <w:p w14:paraId="570A51CB" w14:textId="77777777" w:rsidR="00CC65C3" w:rsidRPr="00CC65C3" w:rsidRDefault="00CC65C3" w:rsidP="00CC65C3">
      <w:pPr>
        <w:spacing w:line="276" w:lineRule="auto"/>
        <w:rPr>
          <w:rFonts w:ascii="Calibri" w:hAnsi="Calibri"/>
        </w:rPr>
      </w:pPr>
    </w:p>
    <w:p w14:paraId="41F0AC11" w14:textId="77777777" w:rsidR="00CC65C3" w:rsidRPr="00CC65C3" w:rsidRDefault="00CC65C3" w:rsidP="00CC65C3">
      <w:pPr>
        <w:spacing w:line="276" w:lineRule="auto"/>
        <w:rPr>
          <w:rFonts w:ascii="Calibri" w:hAnsi="Calibri"/>
          <w:b/>
          <w:bCs/>
        </w:rPr>
      </w:pPr>
      <w:r w:rsidRPr="00CC65C3">
        <w:rPr>
          <w:rFonts w:ascii="Calibri" w:hAnsi="Calibri"/>
          <w:b/>
          <w:bCs/>
        </w:rPr>
        <w:t>2. I will save you.</w:t>
      </w:r>
    </w:p>
    <w:p w14:paraId="4905E16A" w14:textId="77777777" w:rsidR="00CC65C3" w:rsidRPr="00CC65C3" w:rsidRDefault="00CC65C3" w:rsidP="00CC65C3">
      <w:pPr>
        <w:spacing w:line="276" w:lineRule="auto"/>
        <w:rPr>
          <w:rFonts w:ascii="Calibri" w:hAnsi="Calibri"/>
        </w:rPr>
      </w:pPr>
    </w:p>
    <w:p w14:paraId="01A5862A" w14:textId="6604BCA1" w:rsidR="00CC65C3" w:rsidRPr="00CC65C3" w:rsidRDefault="00CC65C3" w:rsidP="00CC65C3">
      <w:pPr>
        <w:spacing w:line="276" w:lineRule="auto"/>
        <w:rPr>
          <w:rFonts w:ascii="Calibri" w:hAnsi="Calibri"/>
        </w:rPr>
      </w:pPr>
      <w:r w:rsidRPr="00CC65C3">
        <w:rPr>
          <w:rFonts w:ascii="Calibri" w:hAnsi="Calibri"/>
        </w:rPr>
        <w:t xml:space="preserve">Notice </w:t>
      </w:r>
      <w:r w:rsidR="000B1BF7">
        <w:rPr>
          <w:rFonts w:ascii="Calibri" w:hAnsi="Calibri"/>
        </w:rPr>
        <w:t xml:space="preserve">in </w:t>
      </w:r>
      <w:r w:rsidR="000B1BF7" w:rsidRPr="00CC65C3">
        <w:rPr>
          <w:rFonts w:ascii="Calibri" w:hAnsi="Calibri"/>
        </w:rPr>
        <w:t xml:space="preserve">Zephaniah 3:17 </w:t>
      </w:r>
      <w:r w:rsidRPr="00CC65C3">
        <w:rPr>
          <w:rFonts w:ascii="Calibri" w:hAnsi="Calibri"/>
        </w:rPr>
        <w:t xml:space="preserve">God is described as a “Mighty Warrior.” I love that because it takes a mighty warrior to save us. For you to be saved, God had to be Almighty, He had to be big, He had to be bad. He's a Mighty Warrior. If He was anything less, I don't know if He could have pulled it off. But God is a Mighty Warrior. </w:t>
      </w:r>
    </w:p>
    <w:p w14:paraId="4618A6E4" w14:textId="77777777" w:rsidR="00CC65C3" w:rsidRPr="00CC65C3" w:rsidRDefault="00CC65C3" w:rsidP="00CC65C3">
      <w:pPr>
        <w:spacing w:line="276" w:lineRule="auto"/>
        <w:rPr>
          <w:rFonts w:ascii="Calibri" w:hAnsi="Calibri"/>
        </w:rPr>
      </w:pPr>
    </w:p>
    <w:p w14:paraId="3AC7440F" w14:textId="77777777" w:rsidR="00CC65C3" w:rsidRPr="00CC65C3" w:rsidRDefault="00CC65C3" w:rsidP="00CC65C3">
      <w:pPr>
        <w:spacing w:line="276" w:lineRule="auto"/>
        <w:rPr>
          <w:rFonts w:ascii="Calibri" w:hAnsi="Calibri"/>
        </w:rPr>
      </w:pPr>
      <w:r w:rsidRPr="00CC65C3">
        <w:rPr>
          <w:rFonts w:ascii="Calibri" w:hAnsi="Calibri"/>
        </w:rPr>
        <w:t>He is in the business of saving. “The Mighty Warrior who saves.” To be saved means to be rescued from our sins. God is the one who rescues us from our sins. You may think, “Pastor, I've been really bad.” That's okay. You know why? Because God is the one who is mighty to save. God is the one who can redeem fallen, mistaken, screwed up people, and can save them and allow them to enter into His spiritual family. He says, “I will save you.” I love that word “mighty” because it takes the mighty hand of God to do so.</w:t>
      </w:r>
    </w:p>
    <w:p w14:paraId="098AC07B" w14:textId="77777777" w:rsidR="00CC65C3" w:rsidRPr="00CC65C3" w:rsidRDefault="00CC65C3" w:rsidP="00CC65C3">
      <w:pPr>
        <w:spacing w:line="276" w:lineRule="auto"/>
        <w:rPr>
          <w:rFonts w:ascii="Calibri" w:hAnsi="Calibri"/>
        </w:rPr>
      </w:pPr>
    </w:p>
    <w:p w14:paraId="2B06D7AC" w14:textId="77777777" w:rsidR="00CC65C3" w:rsidRPr="00CC65C3" w:rsidRDefault="00CC65C3" w:rsidP="00CC65C3">
      <w:pPr>
        <w:spacing w:line="276" w:lineRule="auto"/>
        <w:rPr>
          <w:rFonts w:ascii="Calibri" w:hAnsi="Calibri"/>
        </w:rPr>
      </w:pPr>
      <w:r w:rsidRPr="00CC65C3">
        <w:rPr>
          <w:rFonts w:ascii="Calibri" w:hAnsi="Calibri"/>
        </w:rPr>
        <w:t xml:space="preserve">The name Jesus actually means “God saves.” Is that a great name or what? Is that appropriate? In the plan of God, I know that Mary and Joseph didn't pick the name of Jesus, the angel told them. But what a great name. “God saves.” Jesus. Whenever you hear the name “Jesus,” think “God saves.” He is the one who is mighty to save. </w:t>
      </w:r>
    </w:p>
    <w:p w14:paraId="408CA2AC" w14:textId="77777777" w:rsidR="00CC65C3" w:rsidRPr="00CC65C3" w:rsidRDefault="00CC65C3" w:rsidP="00CC65C3">
      <w:pPr>
        <w:spacing w:line="276" w:lineRule="auto"/>
        <w:rPr>
          <w:rFonts w:ascii="Calibri" w:hAnsi="Calibri"/>
        </w:rPr>
      </w:pPr>
    </w:p>
    <w:p w14:paraId="6E497B5F" w14:textId="77777777" w:rsidR="00CC65C3" w:rsidRPr="00CC65C3" w:rsidRDefault="00CC65C3" w:rsidP="00CC65C3">
      <w:pPr>
        <w:spacing w:line="276" w:lineRule="auto"/>
        <w:rPr>
          <w:rFonts w:ascii="Calibri" w:hAnsi="Calibri"/>
        </w:rPr>
      </w:pPr>
      <w:r w:rsidRPr="00CC65C3">
        <w:rPr>
          <w:rFonts w:ascii="Calibri" w:hAnsi="Calibri"/>
        </w:rPr>
        <w:t>Jesus came to save. In fact, we can't be saved without Jesus. Jesus’ whole purpose:</w:t>
      </w:r>
    </w:p>
    <w:p w14:paraId="140ED204" w14:textId="77777777" w:rsidR="00CC65C3" w:rsidRPr="00CC65C3" w:rsidRDefault="00CC65C3" w:rsidP="00CC65C3">
      <w:pPr>
        <w:spacing w:line="276" w:lineRule="auto"/>
        <w:rPr>
          <w:rFonts w:ascii="Calibri" w:hAnsi="Calibri"/>
        </w:rPr>
      </w:pPr>
    </w:p>
    <w:p w14:paraId="179BA984" w14:textId="77777777" w:rsidR="00CC65C3" w:rsidRPr="00CC65C3" w:rsidRDefault="00CC65C3" w:rsidP="00CC65C3">
      <w:pPr>
        <w:spacing w:line="276" w:lineRule="auto"/>
        <w:rPr>
          <w:rFonts w:ascii="Calibri" w:hAnsi="Calibri"/>
        </w:rPr>
      </w:pPr>
      <w:r w:rsidRPr="00CC65C3">
        <w:rPr>
          <w:rFonts w:ascii="Calibri" w:hAnsi="Calibri"/>
        </w:rPr>
        <w:t>“For the Son of Man has come to seek and to save the lost” (Luke 19:10).</w:t>
      </w:r>
    </w:p>
    <w:p w14:paraId="49C2DA0F" w14:textId="77777777" w:rsidR="00CC65C3" w:rsidRPr="00CC65C3" w:rsidRDefault="00CC65C3" w:rsidP="00CC65C3">
      <w:pPr>
        <w:spacing w:line="276" w:lineRule="auto"/>
        <w:rPr>
          <w:rFonts w:ascii="Calibri" w:hAnsi="Calibri"/>
        </w:rPr>
      </w:pPr>
    </w:p>
    <w:p w14:paraId="533458A0" w14:textId="77777777" w:rsidR="00CC65C3" w:rsidRPr="00CC65C3" w:rsidRDefault="00CC65C3" w:rsidP="00CC65C3">
      <w:pPr>
        <w:spacing w:line="276" w:lineRule="auto"/>
        <w:rPr>
          <w:rFonts w:ascii="Calibri" w:hAnsi="Calibri"/>
        </w:rPr>
      </w:pPr>
      <w:r w:rsidRPr="00CC65C3">
        <w:rPr>
          <w:rFonts w:ascii="Calibri" w:hAnsi="Calibri"/>
        </w:rPr>
        <w:lastRenderedPageBreak/>
        <w:t xml:space="preserve">That was the mission statement, that was the purpose of Jesus from the very beginning. When we are saved, then God begins to redeem us and we begin to experience His freedom. Because to be saved means to be liberated. It means to not be under the control of sin anymore. </w:t>
      </w:r>
    </w:p>
    <w:p w14:paraId="1A38D08A" w14:textId="77777777" w:rsidR="00CC65C3" w:rsidRPr="00CC65C3" w:rsidRDefault="00CC65C3" w:rsidP="00CC65C3">
      <w:pPr>
        <w:spacing w:line="276" w:lineRule="auto"/>
        <w:rPr>
          <w:rFonts w:ascii="Calibri" w:hAnsi="Calibri"/>
        </w:rPr>
      </w:pPr>
    </w:p>
    <w:p w14:paraId="10A4EC84" w14:textId="77777777" w:rsidR="00CC65C3" w:rsidRPr="00CC65C3" w:rsidRDefault="00CC65C3" w:rsidP="00CC65C3">
      <w:pPr>
        <w:spacing w:line="276" w:lineRule="auto"/>
        <w:rPr>
          <w:rFonts w:ascii="Calibri" w:hAnsi="Calibri"/>
        </w:rPr>
      </w:pPr>
      <w:r w:rsidRPr="00CC65C3">
        <w:rPr>
          <w:rFonts w:ascii="Calibri" w:hAnsi="Calibri"/>
        </w:rPr>
        <w:t xml:space="preserve">God wants to save you, not just so you can go to heaven when you die, but He also wants to redeem you from the pressures and the problems that we have here on this earth. We can live under the bondage of sin as much as anything else. </w:t>
      </w:r>
    </w:p>
    <w:p w14:paraId="22124824" w14:textId="77777777" w:rsidR="00CC65C3" w:rsidRPr="00CC65C3" w:rsidRDefault="00CC65C3" w:rsidP="00CC65C3">
      <w:pPr>
        <w:spacing w:line="276" w:lineRule="auto"/>
        <w:rPr>
          <w:rFonts w:ascii="Calibri" w:hAnsi="Calibri"/>
        </w:rPr>
      </w:pPr>
    </w:p>
    <w:p w14:paraId="32664BCB" w14:textId="77777777" w:rsidR="00CC65C3" w:rsidRPr="00CC65C3" w:rsidRDefault="00CC65C3" w:rsidP="00CC65C3">
      <w:pPr>
        <w:spacing w:line="276" w:lineRule="auto"/>
        <w:rPr>
          <w:rFonts w:ascii="Calibri" w:hAnsi="Calibri"/>
        </w:rPr>
      </w:pPr>
      <w:r w:rsidRPr="00CC65C3">
        <w:rPr>
          <w:rFonts w:ascii="Calibri" w:hAnsi="Calibri"/>
        </w:rPr>
        <w:t xml:space="preserve">God’s a deliverer. He says, “I will save you.” He wants to deliver us from feelings of unforgiveness, bitterness, hatred, addiction, and bondage to drugs and alcohol and pornography, and so many other things that can weigh us down. Jesus is the one who saves. Jesus is the one who delivers. That's why we need Him so badly. </w:t>
      </w:r>
    </w:p>
    <w:p w14:paraId="197685DD" w14:textId="77777777" w:rsidR="00CC65C3" w:rsidRPr="00CC65C3" w:rsidRDefault="00CC65C3" w:rsidP="00CC65C3">
      <w:pPr>
        <w:spacing w:line="276" w:lineRule="auto"/>
        <w:rPr>
          <w:rFonts w:ascii="Calibri" w:hAnsi="Calibri"/>
        </w:rPr>
      </w:pPr>
    </w:p>
    <w:p w14:paraId="72FA1DF6" w14:textId="77777777" w:rsidR="00CC65C3" w:rsidRPr="00CC65C3" w:rsidRDefault="00CC65C3" w:rsidP="00CC65C3">
      <w:pPr>
        <w:spacing w:line="276" w:lineRule="auto"/>
        <w:rPr>
          <w:rFonts w:ascii="Calibri" w:hAnsi="Calibri"/>
        </w:rPr>
      </w:pPr>
      <w:r w:rsidRPr="00CC65C3">
        <w:rPr>
          <w:rFonts w:ascii="Calibri" w:hAnsi="Calibri"/>
        </w:rPr>
        <w:t xml:space="preserve">Zephaniah promises, “I will save you.” What does God think about you? God says, “You know what? I can save her. I can redeem him.” It's never too late for God. </w:t>
      </w:r>
    </w:p>
    <w:p w14:paraId="005C6CCB" w14:textId="77777777" w:rsidR="00CC65C3" w:rsidRPr="00CC65C3" w:rsidRDefault="00CC65C3" w:rsidP="00CC65C3">
      <w:pPr>
        <w:spacing w:line="276" w:lineRule="auto"/>
        <w:rPr>
          <w:rFonts w:ascii="Calibri" w:hAnsi="Calibri"/>
        </w:rPr>
      </w:pPr>
    </w:p>
    <w:p w14:paraId="74C65620" w14:textId="77777777" w:rsidR="00CC65C3" w:rsidRPr="00CC65C3" w:rsidRDefault="00CC65C3" w:rsidP="00CC65C3">
      <w:pPr>
        <w:spacing w:line="276" w:lineRule="auto"/>
        <w:rPr>
          <w:rFonts w:ascii="Calibri" w:hAnsi="Calibri"/>
        </w:rPr>
      </w:pPr>
      <w:r w:rsidRPr="00CC65C3">
        <w:rPr>
          <w:rFonts w:ascii="Calibri" w:hAnsi="Calibri"/>
        </w:rPr>
        <w:t>Zephaniah moves on, though, when he says:</w:t>
      </w:r>
    </w:p>
    <w:p w14:paraId="77E2F42C" w14:textId="77777777" w:rsidR="00CC65C3" w:rsidRPr="00CC65C3" w:rsidRDefault="00CC65C3" w:rsidP="00CC65C3">
      <w:pPr>
        <w:spacing w:line="276" w:lineRule="auto"/>
        <w:rPr>
          <w:rFonts w:ascii="Calibri" w:hAnsi="Calibri"/>
        </w:rPr>
      </w:pPr>
    </w:p>
    <w:p w14:paraId="58BE2F73" w14:textId="77777777" w:rsidR="00CC65C3" w:rsidRPr="00CC65C3" w:rsidRDefault="00CC65C3" w:rsidP="00CC65C3">
      <w:pPr>
        <w:spacing w:line="276" w:lineRule="auto"/>
        <w:rPr>
          <w:rFonts w:ascii="Calibri" w:hAnsi="Calibri"/>
          <w:b/>
          <w:bCs/>
        </w:rPr>
      </w:pPr>
      <w:r w:rsidRPr="00CC65C3">
        <w:rPr>
          <w:rFonts w:ascii="Calibri" w:hAnsi="Calibri"/>
          <w:b/>
          <w:bCs/>
        </w:rPr>
        <w:t>3. I delight in you.</w:t>
      </w:r>
    </w:p>
    <w:p w14:paraId="132F252C" w14:textId="77777777" w:rsidR="00CC65C3" w:rsidRPr="00CC65C3" w:rsidRDefault="00CC65C3" w:rsidP="00CC65C3">
      <w:pPr>
        <w:spacing w:line="276" w:lineRule="auto"/>
        <w:rPr>
          <w:rFonts w:ascii="Calibri" w:hAnsi="Calibri"/>
        </w:rPr>
      </w:pPr>
    </w:p>
    <w:p w14:paraId="12B1CD06" w14:textId="77777777" w:rsidR="00CC65C3" w:rsidRPr="00CC65C3" w:rsidRDefault="00CC65C3" w:rsidP="00CC65C3">
      <w:pPr>
        <w:spacing w:line="276" w:lineRule="auto"/>
        <w:rPr>
          <w:rFonts w:ascii="Calibri" w:hAnsi="Calibri"/>
        </w:rPr>
      </w:pPr>
      <w:r w:rsidRPr="00CC65C3">
        <w:rPr>
          <w:rFonts w:ascii="Calibri" w:hAnsi="Calibri"/>
        </w:rPr>
        <w:t>“He will take great delight in you” (Zephaniah 3:17).</w:t>
      </w:r>
    </w:p>
    <w:p w14:paraId="4A130FF5" w14:textId="77777777" w:rsidR="00CC65C3" w:rsidRPr="00CC65C3" w:rsidRDefault="00CC65C3" w:rsidP="00CC65C3">
      <w:pPr>
        <w:spacing w:line="276" w:lineRule="auto"/>
        <w:rPr>
          <w:rFonts w:ascii="Calibri" w:hAnsi="Calibri"/>
        </w:rPr>
      </w:pPr>
    </w:p>
    <w:p w14:paraId="58580D5C" w14:textId="77777777" w:rsidR="00CC65C3" w:rsidRPr="00CC65C3" w:rsidRDefault="00CC65C3" w:rsidP="00CC65C3">
      <w:pPr>
        <w:spacing w:line="276" w:lineRule="auto"/>
        <w:rPr>
          <w:rFonts w:ascii="Calibri" w:hAnsi="Calibri"/>
        </w:rPr>
      </w:pPr>
      <w:r w:rsidRPr="00CC65C3">
        <w:rPr>
          <w:rFonts w:ascii="Calibri" w:hAnsi="Calibri"/>
        </w:rPr>
        <w:t xml:space="preserve">It says, “He will.” Anytime the Bible says, “He will,” that is a promise from God. This is with great certainty the prophet says, “He will.” It's not implied or something that </w:t>
      </w:r>
      <w:r w:rsidRPr="00CC65C3">
        <w:rPr>
          <w:rFonts w:ascii="Calibri" w:hAnsi="Calibri"/>
          <w:i/>
          <w:iCs/>
        </w:rPr>
        <w:t xml:space="preserve">might </w:t>
      </w:r>
      <w:r w:rsidRPr="00CC65C3">
        <w:rPr>
          <w:rFonts w:ascii="Calibri" w:hAnsi="Calibri"/>
        </w:rPr>
        <w:t xml:space="preserve">be a factor or something that </w:t>
      </w:r>
      <w:r w:rsidRPr="00CC65C3">
        <w:rPr>
          <w:rFonts w:ascii="Calibri" w:hAnsi="Calibri"/>
          <w:i/>
          <w:iCs/>
        </w:rPr>
        <w:t>could</w:t>
      </w:r>
      <w:r w:rsidRPr="00CC65C3">
        <w:rPr>
          <w:rFonts w:ascii="Calibri" w:hAnsi="Calibri"/>
        </w:rPr>
        <w:t xml:space="preserve"> happen. “He will,” Zephaniah says, “take great delight in you.”</w:t>
      </w:r>
    </w:p>
    <w:p w14:paraId="450556B7" w14:textId="77777777" w:rsidR="00CC65C3" w:rsidRPr="00CC65C3" w:rsidRDefault="00CC65C3" w:rsidP="00CC65C3">
      <w:pPr>
        <w:spacing w:line="276" w:lineRule="auto"/>
        <w:rPr>
          <w:rFonts w:ascii="Calibri" w:hAnsi="Calibri"/>
        </w:rPr>
      </w:pPr>
    </w:p>
    <w:p w14:paraId="78DC9194" w14:textId="77777777" w:rsidR="00CC65C3" w:rsidRPr="00CC65C3" w:rsidRDefault="00CC65C3" w:rsidP="00CC65C3">
      <w:pPr>
        <w:spacing w:line="276" w:lineRule="auto"/>
        <w:rPr>
          <w:rFonts w:ascii="Calibri" w:hAnsi="Calibri"/>
        </w:rPr>
      </w:pPr>
      <w:r w:rsidRPr="00CC65C3">
        <w:rPr>
          <w:rFonts w:ascii="Calibri" w:hAnsi="Calibri"/>
        </w:rPr>
        <w:t>Here's why that's important. It’s easy to believe that God loves you. But do you believe that God likes you? I got some family members that I see at Thanksgiving and Christmas, and I love them, but I'm not sure if I really like them. Do you know what I'm talking about? There's a difference. Some of you work with some people. You love them. You may not like them.</w:t>
      </w:r>
    </w:p>
    <w:p w14:paraId="40C9D892" w14:textId="77777777" w:rsidR="00CC65C3" w:rsidRPr="00CC65C3" w:rsidRDefault="00CC65C3" w:rsidP="00CC65C3">
      <w:pPr>
        <w:spacing w:line="276" w:lineRule="auto"/>
        <w:rPr>
          <w:rFonts w:ascii="Calibri" w:hAnsi="Calibri"/>
        </w:rPr>
      </w:pPr>
    </w:p>
    <w:p w14:paraId="1A8631FB" w14:textId="050CD063" w:rsidR="00CC65C3" w:rsidRPr="00CC65C3" w:rsidRDefault="00CC65C3" w:rsidP="00CC65C3">
      <w:pPr>
        <w:spacing w:line="276" w:lineRule="auto"/>
        <w:rPr>
          <w:rFonts w:ascii="Calibri" w:hAnsi="Calibri"/>
        </w:rPr>
      </w:pPr>
      <w:r w:rsidRPr="00CC65C3">
        <w:rPr>
          <w:rFonts w:ascii="Calibri" w:hAnsi="Calibri"/>
        </w:rPr>
        <w:t>God delights in you. God likes you. God wants to be with you. God gets excited to be with you. He delights in you. He doesn't just love you. He likes you. He doesn't just tolerate you. He doesn't just put up with you. He loves you. If God was an artist, He would paint a portrait of you. If God was a songwriter, God would write a song about how wonderful and how great you are. If God owned a computer, there</w:t>
      </w:r>
      <w:r w:rsidR="0079543A">
        <w:rPr>
          <w:rFonts w:ascii="Calibri" w:hAnsi="Calibri"/>
        </w:rPr>
        <w:t xml:space="preserve"> woul</w:t>
      </w:r>
      <w:r w:rsidRPr="00CC65C3">
        <w:rPr>
          <w:rFonts w:ascii="Calibri" w:hAnsi="Calibri"/>
        </w:rPr>
        <w:t xml:space="preserve">d be a picture of you that would be on His home </w:t>
      </w:r>
      <w:r w:rsidRPr="00CC65C3">
        <w:rPr>
          <w:rFonts w:ascii="Calibri" w:hAnsi="Calibri"/>
        </w:rPr>
        <w:lastRenderedPageBreak/>
        <w:t>screen. God really likes you. If God had a tattoo, it would be of your name. Actually, Isaiah 49:16 says that He does.</w:t>
      </w:r>
    </w:p>
    <w:p w14:paraId="293834F7" w14:textId="77777777" w:rsidR="00CC65C3" w:rsidRPr="00CC65C3" w:rsidRDefault="00CC65C3" w:rsidP="00CC65C3">
      <w:pPr>
        <w:spacing w:line="276" w:lineRule="auto"/>
        <w:rPr>
          <w:rFonts w:ascii="Calibri" w:hAnsi="Calibri"/>
        </w:rPr>
      </w:pPr>
    </w:p>
    <w:p w14:paraId="6C54A5D8" w14:textId="77777777" w:rsidR="00CC65C3" w:rsidRPr="00CC65C3" w:rsidRDefault="00CC65C3" w:rsidP="00CC65C3">
      <w:pPr>
        <w:spacing w:line="276" w:lineRule="auto"/>
        <w:rPr>
          <w:rFonts w:ascii="Calibri" w:hAnsi="Calibri"/>
        </w:rPr>
      </w:pPr>
      <w:r w:rsidRPr="00CC65C3">
        <w:rPr>
          <w:rFonts w:ascii="Calibri" w:hAnsi="Calibri"/>
        </w:rPr>
        <w:t>“Look, I have inscribed you on the palms of my hands” (Isaiah 49:16).</w:t>
      </w:r>
    </w:p>
    <w:p w14:paraId="066B3F91" w14:textId="77777777" w:rsidR="00CC65C3" w:rsidRPr="00CC65C3" w:rsidRDefault="00CC65C3" w:rsidP="00CC65C3">
      <w:pPr>
        <w:spacing w:line="276" w:lineRule="auto"/>
        <w:rPr>
          <w:rFonts w:ascii="Calibri" w:hAnsi="Calibri"/>
        </w:rPr>
      </w:pPr>
    </w:p>
    <w:p w14:paraId="4230CE5D" w14:textId="57A310BF" w:rsidR="00CC65C3" w:rsidRPr="00CC65C3" w:rsidRDefault="00CC65C3" w:rsidP="00CC65C3">
      <w:pPr>
        <w:spacing w:line="276" w:lineRule="auto"/>
        <w:rPr>
          <w:rFonts w:ascii="Calibri" w:hAnsi="Calibri"/>
        </w:rPr>
      </w:pPr>
      <w:r w:rsidRPr="00CC65C3">
        <w:rPr>
          <w:rFonts w:ascii="Calibri" w:hAnsi="Calibri"/>
        </w:rPr>
        <w:t xml:space="preserve">God really likes you. If this really began to take root in our spirit and in our heart, how would it begin to change the way that we see the world? How would it begin to change the circumstances that we feel? How would it begin to change the way that we felt about our spiritual life or the way that we looked at the universe? If we really believe and we really practice this idea – God likes me. God really enjoys my company. God really likes to be with me. The reason He loves to be with us is because of Christ. It’s what Christ has done in us. Without Christ, none of this would be possible. But in Christ, everything is possible. </w:t>
      </w:r>
    </w:p>
    <w:p w14:paraId="6569ADC9" w14:textId="77777777" w:rsidR="00CC65C3" w:rsidRPr="00CC65C3" w:rsidRDefault="00CC65C3" w:rsidP="00CC65C3">
      <w:pPr>
        <w:spacing w:line="276" w:lineRule="auto"/>
        <w:rPr>
          <w:rFonts w:ascii="Calibri" w:hAnsi="Calibri"/>
        </w:rPr>
      </w:pPr>
    </w:p>
    <w:p w14:paraId="223CD65B" w14:textId="77777777" w:rsidR="00CC65C3" w:rsidRPr="00CC65C3" w:rsidRDefault="00CC65C3" w:rsidP="00CC65C3">
      <w:pPr>
        <w:spacing w:line="276" w:lineRule="auto"/>
        <w:rPr>
          <w:rFonts w:ascii="Calibri" w:hAnsi="Calibri"/>
        </w:rPr>
      </w:pPr>
      <w:r w:rsidRPr="00CC65C3">
        <w:rPr>
          <w:rFonts w:ascii="Calibri" w:hAnsi="Calibri"/>
        </w:rPr>
        <w:t xml:space="preserve">How does God delight in us? How would it change the way that we worship? Would it begin to change the way that we sing, the way that we pray, the way that we come to church, and the way that we </w:t>
      </w:r>
      <w:proofErr w:type="spellStart"/>
      <w:r w:rsidRPr="00CC65C3">
        <w:rPr>
          <w:rFonts w:ascii="Calibri" w:hAnsi="Calibri"/>
        </w:rPr>
        <w:t>maybe</w:t>
      </w:r>
      <w:proofErr w:type="spellEnd"/>
      <w:r w:rsidRPr="00CC65C3">
        <w:rPr>
          <w:rFonts w:ascii="Calibri" w:hAnsi="Calibri"/>
        </w:rPr>
        <w:t xml:space="preserve"> read scripture during the week if we really believe God likes me? Would it begin to change the way that we gave when we brought tithes and offerings if we really believe God delights in me? How would it change your prayer life? How would it change so many different things if we just really begin to think about this concept? God delights in me. </w:t>
      </w:r>
    </w:p>
    <w:p w14:paraId="12F82ED6" w14:textId="77777777" w:rsidR="00CC65C3" w:rsidRPr="00CC65C3" w:rsidRDefault="00CC65C3" w:rsidP="00CC65C3">
      <w:pPr>
        <w:spacing w:line="276" w:lineRule="auto"/>
        <w:rPr>
          <w:rFonts w:ascii="Calibri" w:hAnsi="Calibri"/>
        </w:rPr>
      </w:pPr>
    </w:p>
    <w:p w14:paraId="5629900C" w14:textId="77777777" w:rsidR="00CC65C3" w:rsidRPr="00CC65C3" w:rsidRDefault="00CC65C3" w:rsidP="00CC65C3">
      <w:pPr>
        <w:spacing w:line="276" w:lineRule="auto"/>
        <w:rPr>
          <w:rFonts w:ascii="Calibri" w:hAnsi="Calibri"/>
        </w:rPr>
      </w:pPr>
      <w:r w:rsidRPr="00CC65C3">
        <w:rPr>
          <w:rFonts w:ascii="Calibri" w:hAnsi="Calibri"/>
        </w:rPr>
        <w:t>So what does God think about me? God says, “I love you. I delight in you.”</w:t>
      </w:r>
    </w:p>
    <w:p w14:paraId="13880111" w14:textId="77777777" w:rsidR="00CC65C3" w:rsidRPr="00CC65C3" w:rsidRDefault="00CC65C3" w:rsidP="00CC65C3">
      <w:pPr>
        <w:spacing w:line="276" w:lineRule="auto"/>
        <w:rPr>
          <w:rFonts w:ascii="Calibri" w:hAnsi="Calibri"/>
        </w:rPr>
      </w:pPr>
    </w:p>
    <w:p w14:paraId="639DA172" w14:textId="77777777" w:rsidR="00CC65C3" w:rsidRPr="00CC65C3" w:rsidRDefault="00CC65C3" w:rsidP="00CC65C3">
      <w:pPr>
        <w:spacing w:line="276" w:lineRule="auto"/>
        <w:rPr>
          <w:rFonts w:ascii="Calibri" w:hAnsi="Calibri"/>
          <w:b/>
          <w:bCs/>
        </w:rPr>
      </w:pPr>
      <w:r w:rsidRPr="00CC65C3">
        <w:rPr>
          <w:rFonts w:ascii="Calibri" w:hAnsi="Calibri"/>
          <w:b/>
          <w:bCs/>
        </w:rPr>
        <w:t>4. I will calm you.</w:t>
      </w:r>
    </w:p>
    <w:p w14:paraId="31477C10" w14:textId="77777777" w:rsidR="00CC65C3" w:rsidRPr="00CC65C3" w:rsidRDefault="00CC65C3" w:rsidP="00CC65C3">
      <w:pPr>
        <w:spacing w:line="276" w:lineRule="auto"/>
        <w:rPr>
          <w:rFonts w:ascii="Calibri" w:hAnsi="Calibri"/>
        </w:rPr>
      </w:pPr>
    </w:p>
    <w:p w14:paraId="1E6F5000" w14:textId="77777777" w:rsidR="00CC65C3" w:rsidRPr="00CC65C3" w:rsidRDefault="00CC65C3" w:rsidP="00CC65C3">
      <w:pPr>
        <w:spacing w:line="276" w:lineRule="auto"/>
        <w:rPr>
          <w:rFonts w:ascii="Calibri" w:hAnsi="Calibri"/>
        </w:rPr>
      </w:pPr>
      <w:r w:rsidRPr="00CC65C3">
        <w:rPr>
          <w:rFonts w:ascii="Calibri" w:hAnsi="Calibri"/>
        </w:rPr>
        <w:t>“In his love he will no longer rebuke you” (Zephaniah 3:17).</w:t>
      </w:r>
    </w:p>
    <w:p w14:paraId="2F5CCFD7" w14:textId="77777777" w:rsidR="00CC65C3" w:rsidRPr="00CC65C3" w:rsidRDefault="00CC65C3" w:rsidP="00CC65C3">
      <w:pPr>
        <w:spacing w:line="276" w:lineRule="auto"/>
        <w:rPr>
          <w:rFonts w:ascii="Calibri" w:hAnsi="Calibri"/>
        </w:rPr>
      </w:pPr>
    </w:p>
    <w:p w14:paraId="169E3BA8" w14:textId="77777777" w:rsidR="00CC65C3" w:rsidRPr="00CC65C3" w:rsidRDefault="00CC65C3" w:rsidP="00CC65C3">
      <w:pPr>
        <w:spacing w:line="276" w:lineRule="auto"/>
        <w:rPr>
          <w:rFonts w:ascii="Calibri" w:hAnsi="Calibri"/>
        </w:rPr>
      </w:pPr>
      <w:r w:rsidRPr="00CC65C3">
        <w:rPr>
          <w:rFonts w:ascii="Calibri" w:hAnsi="Calibri"/>
        </w:rPr>
        <w:t>That's the NIV. The New Living Translation says it like this:</w:t>
      </w:r>
    </w:p>
    <w:p w14:paraId="4F63599F" w14:textId="77777777" w:rsidR="00CC65C3" w:rsidRPr="00CC65C3" w:rsidRDefault="00CC65C3" w:rsidP="00CC65C3">
      <w:pPr>
        <w:spacing w:line="276" w:lineRule="auto"/>
        <w:rPr>
          <w:rFonts w:ascii="Calibri" w:hAnsi="Calibri"/>
        </w:rPr>
      </w:pPr>
    </w:p>
    <w:p w14:paraId="31720E71" w14:textId="77777777" w:rsidR="00CC65C3" w:rsidRPr="00CC65C3" w:rsidRDefault="00CC65C3" w:rsidP="00CC65C3">
      <w:pPr>
        <w:spacing w:line="276" w:lineRule="auto"/>
        <w:rPr>
          <w:rFonts w:ascii="Calibri" w:hAnsi="Calibri"/>
        </w:rPr>
      </w:pPr>
      <w:r w:rsidRPr="00CC65C3">
        <w:rPr>
          <w:rFonts w:ascii="Calibri" w:hAnsi="Calibri"/>
        </w:rPr>
        <w:t>“With his love, he will calm all your fears” (Zephaniah 3:17).</w:t>
      </w:r>
    </w:p>
    <w:p w14:paraId="7FA0CB2E" w14:textId="77777777" w:rsidR="00CC65C3" w:rsidRPr="00CC65C3" w:rsidRDefault="00CC65C3" w:rsidP="00CC65C3">
      <w:pPr>
        <w:spacing w:line="276" w:lineRule="auto"/>
        <w:rPr>
          <w:rFonts w:ascii="Calibri" w:hAnsi="Calibri"/>
        </w:rPr>
      </w:pPr>
    </w:p>
    <w:p w14:paraId="569FA483" w14:textId="77777777" w:rsidR="00CC65C3" w:rsidRPr="00CC65C3" w:rsidRDefault="00CC65C3" w:rsidP="00CC65C3">
      <w:pPr>
        <w:spacing w:line="276" w:lineRule="auto"/>
        <w:rPr>
          <w:rFonts w:ascii="Calibri" w:hAnsi="Calibri"/>
        </w:rPr>
      </w:pPr>
      <w:r w:rsidRPr="00CC65C3">
        <w:rPr>
          <w:rFonts w:ascii="Calibri" w:hAnsi="Calibri"/>
        </w:rPr>
        <w:t xml:space="preserve">Did you know God's in the business of calming people down? Have you ever been really upset about something and you prayed about it, then you started feeling a little bit better. You were pushing the panic button, but then you took a minute to think about your favorite verse of scripture. Maybe you were extremely discouraged and upset, but you came to church and you worshiped the Lord, and it began to calm you down. It is “with his love, he will calm all your fears.” He will quiet you with His love. God is in the business of calming us down. It's His love that nurtures and takes care of us. </w:t>
      </w:r>
    </w:p>
    <w:p w14:paraId="457718B8" w14:textId="77777777" w:rsidR="00CC65C3" w:rsidRPr="00CC65C3" w:rsidRDefault="00CC65C3" w:rsidP="00CC65C3">
      <w:pPr>
        <w:spacing w:line="276" w:lineRule="auto"/>
        <w:rPr>
          <w:rFonts w:ascii="Calibri" w:hAnsi="Calibri"/>
        </w:rPr>
      </w:pPr>
    </w:p>
    <w:p w14:paraId="04FC309A" w14:textId="77777777" w:rsidR="00CC65C3" w:rsidRPr="00CC65C3" w:rsidRDefault="00CC65C3" w:rsidP="00CC65C3">
      <w:pPr>
        <w:spacing w:line="276" w:lineRule="auto"/>
        <w:rPr>
          <w:rFonts w:ascii="Calibri" w:hAnsi="Calibri"/>
        </w:rPr>
      </w:pPr>
      <w:r w:rsidRPr="00CC65C3">
        <w:rPr>
          <w:rFonts w:ascii="Calibri" w:hAnsi="Calibri"/>
        </w:rPr>
        <w:t xml:space="preserve">I was thinking about this in terms of being a dad. A few years ago, my kids were little and they would cry, especially when they were preschool age. Gena always had that mama's touch. She could just hold a kid a certain way, she could feed them, she could change their diapers. She just had that motherly intuition. It’s really amazing. I never had any of that. But one thing I did learn when my little boy Zayne would cry, I would pick him up and oftentimes I wouldn't know what to do. But I would start to make noises with him. Sometimes I would say </w:t>
      </w:r>
      <w:r w:rsidRPr="00CC65C3">
        <w:rPr>
          <w:rFonts w:ascii="Calibri" w:hAnsi="Calibri"/>
          <w:i/>
          <w:iCs/>
        </w:rPr>
        <w:t xml:space="preserve">[Pastor blows short raspberries]. </w:t>
      </w:r>
      <w:r w:rsidRPr="00CC65C3">
        <w:rPr>
          <w:rFonts w:ascii="Calibri" w:hAnsi="Calibri"/>
        </w:rPr>
        <w:t>That’s all it took. He would start to giggle and he would laugh.</w:t>
      </w:r>
      <w:r w:rsidRPr="00CC65C3">
        <w:rPr>
          <w:rFonts w:ascii="Calibri" w:hAnsi="Calibri"/>
          <w:i/>
          <w:iCs/>
        </w:rPr>
        <w:t xml:space="preserve"> </w:t>
      </w:r>
      <w:r w:rsidRPr="00CC65C3">
        <w:rPr>
          <w:rFonts w:ascii="Calibri" w:hAnsi="Calibri"/>
        </w:rPr>
        <w:t xml:space="preserve">He would just think that was the greatest. He might have a dirty diaper and he may be starving to death, but all of a sudden, he's laughing like crazy. He's having a great time. I did that with him for a few weeks. Then we left him with the babysitter. I noticed before we left one day for a dinner date, the babysitter picked up Zayne, and he got right in her face and he said </w:t>
      </w:r>
      <w:r w:rsidRPr="00CC65C3">
        <w:rPr>
          <w:rFonts w:ascii="Calibri" w:hAnsi="Calibri"/>
          <w:i/>
          <w:iCs/>
        </w:rPr>
        <w:t>[blows short raspberries].</w:t>
      </w:r>
      <w:r w:rsidRPr="00CC65C3">
        <w:rPr>
          <w:rFonts w:ascii="Calibri" w:hAnsi="Calibri"/>
        </w:rPr>
        <w:t xml:space="preserve"> I was like, “My kid’s learning things. This is good.”</w:t>
      </w:r>
    </w:p>
    <w:p w14:paraId="59E12AAF" w14:textId="77777777" w:rsidR="00CC65C3" w:rsidRPr="00CC65C3" w:rsidRDefault="00CC65C3" w:rsidP="00CC65C3">
      <w:pPr>
        <w:spacing w:line="276" w:lineRule="auto"/>
        <w:rPr>
          <w:rFonts w:ascii="Calibri" w:hAnsi="Calibri"/>
        </w:rPr>
      </w:pPr>
    </w:p>
    <w:p w14:paraId="2E2F51E5" w14:textId="77777777" w:rsidR="00CC65C3" w:rsidRPr="00CC65C3" w:rsidRDefault="00CC65C3" w:rsidP="00CC65C3">
      <w:pPr>
        <w:spacing w:line="276" w:lineRule="auto"/>
        <w:rPr>
          <w:rFonts w:ascii="Calibri" w:hAnsi="Calibri"/>
        </w:rPr>
      </w:pPr>
      <w:r w:rsidRPr="00CC65C3">
        <w:rPr>
          <w:rFonts w:ascii="Calibri" w:hAnsi="Calibri"/>
        </w:rPr>
        <w:t xml:space="preserve">God knows how to calm you down. God knows exactly what you need to hear. God knows exactly what you need. God knows your needs even better than you do. You may think, “Oh, I know my needs.” But you don't have anything on God. God knows more about you and He knows more about your hurts and your pains and your struggles than anybody else. God is in the business of calming us. He knows when we need a kick in the pants. He knows when we need a shoulder to cry on. He knows when we need the words, “I believe in you” or “you can do it.” God knows what we need to hear. God knows what's going on in our heart and our mind. That's why we turn to God. </w:t>
      </w:r>
    </w:p>
    <w:p w14:paraId="68657B41" w14:textId="77777777" w:rsidR="00CC65C3" w:rsidRPr="00CC65C3" w:rsidRDefault="00CC65C3" w:rsidP="00CC65C3">
      <w:pPr>
        <w:spacing w:line="276" w:lineRule="auto"/>
        <w:rPr>
          <w:rFonts w:ascii="Calibri" w:hAnsi="Calibri"/>
        </w:rPr>
      </w:pPr>
    </w:p>
    <w:p w14:paraId="18366E3E" w14:textId="77777777" w:rsidR="00CC65C3" w:rsidRPr="00CC65C3" w:rsidRDefault="00CC65C3" w:rsidP="00CC65C3">
      <w:pPr>
        <w:spacing w:line="276" w:lineRule="auto"/>
        <w:rPr>
          <w:rFonts w:ascii="Calibri" w:hAnsi="Calibri"/>
        </w:rPr>
      </w:pPr>
      <w:r w:rsidRPr="00CC65C3">
        <w:rPr>
          <w:rFonts w:ascii="Calibri" w:hAnsi="Calibri"/>
        </w:rPr>
        <w:t xml:space="preserve">Maybe you've come to church this morning, and you're like, “I am really hurting and struggling,” or maybe you've come on another Sunday and what we've talked about has been exactly what you were going through. Did you know that that's the work of God? That's not by accident. I've actually had people ask me after church if their spouse had given me some sermon notes to talk about on a particular Sunday. Like “it couldn't be that what I'm struggling with and what I'm going through would be exactly what we would talk about a church.” No, that's God. God knows your needs. God knows your hurts and your struggles. That's why we love Him so much. </w:t>
      </w:r>
    </w:p>
    <w:p w14:paraId="7B2FFD23" w14:textId="77777777" w:rsidR="00CC65C3" w:rsidRPr="00CC65C3" w:rsidRDefault="00CC65C3" w:rsidP="00CC65C3">
      <w:pPr>
        <w:spacing w:line="276" w:lineRule="auto"/>
        <w:rPr>
          <w:rFonts w:ascii="Calibri" w:hAnsi="Calibri"/>
        </w:rPr>
      </w:pPr>
    </w:p>
    <w:p w14:paraId="7B0F25E4" w14:textId="77777777" w:rsidR="00CC65C3" w:rsidRPr="00CC65C3" w:rsidRDefault="00CC65C3" w:rsidP="00CC65C3">
      <w:pPr>
        <w:spacing w:line="276" w:lineRule="auto"/>
        <w:rPr>
          <w:rFonts w:ascii="Calibri" w:hAnsi="Calibri"/>
          <w:b/>
          <w:bCs/>
        </w:rPr>
      </w:pPr>
      <w:r w:rsidRPr="00CC65C3">
        <w:rPr>
          <w:rFonts w:ascii="Calibri" w:hAnsi="Calibri"/>
          <w:b/>
          <w:bCs/>
        </w:rPr>
        <w:t>5. I celebrate you.</w:t>
      </w:r>
    </w:p>
    <w:p w14:paraId="0F2D978A" w14:textId="77777777" w:rsidR="00CC65C3" w:rsidRPr="00CC65C3" w:rsidRDefault="00CC65C3" w:rsidP="00CC65C3">
      <w:pPr>
        <w:spacing w:line="276" w:lineRule="auto"/>
        <w:rPr>
          <w:rFonts w:ascii="Calibri" w:hAnsi="Calibri"/>
        </w:rPr>
      </w:pPr>
    </w:p>
    <w:p w14:paraId="631B3869" w14:textId="77777777" w:rsidR="00CC65C3" w:rsidRPr="00CC65C3" w:rsidRDefault="00CC65C3" w:rsidP="00CC65C3">
      <w:pPr>
        <w:spacing w:line="276" w:lineRule="auto"/>
        <w:rPr>
          <w:rFonts w:ascii="Calibri" w:hAnsi="Calibri"/>
        </w:rPr>
      </w:pPr>
      <w:r w:rsidRPr="00CC65C3">
        <w:rPr>
          <w:rFonts w:ascii="Calibri" w:hAnsi="Calibri"/>
        </w:rPr>
        <w:t xml:space="preserve">This is perhaps the most interesting of these five things from Zephaniah 3:17. </w:t>
      </w:r>
    </w:p>
    <w:p w14:paraId="26500596" w14:textId="77777777" w:rsidR="00CC65C3" w:rsidRPr="00CC65C3" w:rsidRDefault="00CC65C3" w:rsidP="00CC65C3">
      <w:pPr>
        <w:spacing w:line="276" w:lineRule="auto"/>
        <w:rPr>
          <w:rFonts w:ascii="Calibri" w:hAnsi="Calibri"/>
        </w:rPr>
      </w:pPr>
    </w:p>
    <w:p w14:paraId="66F3257B" w14:textId="77777777" w:rsidR="00CC65C3" w:rsidRPr="00CC65C3" w:rsidRDefault="00CC65C3" w:rsidP="00CC65C3">
      <w:pPr>
        <w:spacing w:line="276" w:lineRule="auto"/>
        <w:rPr>
          <w:rFonts w:ascii="Calibri" w:hAnsi="Calibri"/>
        </w:rPr>
      </w:pPr>
      <w:r w:rsidRPr="00CC65C3">
        <w:rPr>
          <w:rFonts w:ascii="Calibri" w:hAnsi="Calibri"/>
        </w:rPr>
        <w:t>“…but will rejoice over you with singing” (Zephaniah 3:17).</w:t>
      </w:r>
    </w:p>
    <w:p w14:paraId="18F1BF4B" w14:textId="77777777" w:rsidR="00CC65C3" w:rsidRPr="00CC65C3" w:rsidRDefault="00CC65C3" w:rsidP="00CC65C3">
      <w:pPr>
        <w:spacing w:line="276" w:lineRule="auto"/>
        <w:rPr>
          <w:rFonts w:ascii="Calibri" w:hAnsi="Calibri"/>
        </w:rPr>
      </w:pPr>
    </w:p>
    <w:p w14:paraId="0D447166" w14:textId="306F2766" w:rsidR="00CC65C3" w:rsidRPr="00CC65C3" w:rsidRDefault="00CC65C3" w:rsidP="00CC65C3">
      <w:pPr>
        <w:spacing w:line="276" w:lineRule="auto"/>
        <w:rPr>
          <w:rFonts w:ascii="Calibri" w:hAnsi="Calibri"/>
        </w:rPr>
      </w:pPr>
      <w:proofErr w:type="gramStart"/>
      <w:r w:rsidRPr="00CC65C3">
        <w:rPr>
          <w:rFonts w:ascii="Calibri" w:hAnsi="Calibri"/>
        </w:rPr>
        <w:t>There’s</w:t>
      </w:r>
      <w:proofErr w:type="gramEnd"/>
      <w:r w:rsidRPr="00CC65C3">
        <w:rPr>
          <w:rFonts w:ascii="Calibri" w:hAnsi="Calibri"/>
        </w:rPr>
        <w:t xml:space="preserve"> over 500 verses in the Bible that talk about singing</w:t>
      </w:r>
      <w:r w:rsidR="0058011A">
        <w:rPr>
          <w:rFonts w:ascii="Calibri" w:hAnsi="Calibri"/>
        </w:rPr>
        <w:t xml:space="preserve">, </w:t>
      </w:r>
      <w:r w:rsidRPr="00CC65C3">
        <w:rPr>
          <w:rFonts w:ascii="Calibri" w:hAnsi="Calibri"/>
        </w:rPr>
        <w:t xml:space="preserve">worship and music. But what's interesting here in Zephaniah 3:17 is that God is the one </w:t>
      </w:r>
      <w:r w:rsidR="0058011A">
        <w:rPr>
          <w:rFonts w:ascii="Calibri" w:hAnsi="Calibri"/>
        </w:rPr>
        <w:t>who</w:t>
      </w:r>
      <w:r w:rsidRPr="00CC65C3">
        <w:rPr>
          <w:rFonts w:ascii="Calibri" w:hAnsi="Calibri"/>
        </w:rPr>
        <w:t xml:space="preserve"> is singing. Most of the time in the Bible, it's about us singing to God. But did you know that God sings over you? His song is a song of joy. His song is a song of love and celebration. It's part of God's enthusiasm for us. This is not a lip sync song. This is a heartfelt singing. God sings over us. Singing is an expression of joy. Singing is an expression of love and excitement. That's why most songs that are written are love songs. Because they’re songs that people like to write about, things that make them feel good. Enthusiasm is a huge part of songwriting. </w:t>
      </w:r>
    </w:p>
    <w:p w14:paraId="15BEFEAB" w14:textId="77777777" w:rsidR="00CC65C3" w:rsidRPr="00CC65C3" w:rsidRDefault="00CC65C3" w:rsidP="00CC65C3">
      <w:pPr>
        <w:spacing w:line="276" w:lineRule="auto"/>
        <w:rPr>
          <w:rFonts w:ascii="Calibri" w:hAnsi="Calibri"/>
        </w:rPr>
      </w:pPr>
    </w:p>
    <w:p w14:paraId="5B3CAAD4" w14:textId="2905BDF7" w:rsidR="00CC65C3" w:rsidRPr="00CC65C3" w:rsidRDefault="00CC65C3" w:rsidP="00CC65C3">
      <w:pPr>
        <w:spacing w:line="276" w:lineRule="auto"/>
        <w:rPr>
          <w:rFonts w:ascii="Calibri" w:hAnsi="Calibri"/>
        </w:rPr>
      </w:pPr>
      <w:r w:rsidRPr="00CC65C3">
        <w:rPr>
          <w:rFonts w:ascii="Calibri" w:hAnsi="Calibri"/>
        </w:rPr>
        <w:t xml:space="preserve">It kind of reminds me </w:t>
      </w:r>
      <w:r w:rsidR="0058011A">
        <w:rPr>
          <w:rFonts w:ascii="Calibri" w:hAnsi="Calibri"/>
        </w:rPr>
        <w:t xml:space="preserve">of </w:t>
      </w:r>
      <w:r w:rsidRPr="00CC65C3">
        <w:rPr>
          <w:rFonts w:ascii="Calibri" w:hAnsi="Calibri"/>
        </w:rPr>
        <w:t xml:space="preserve">Luke 15 the Parable of the Prodigal </w:t>
      </w:r>
      <w:r w:rsidR="00E72B5F">
        <w:rPr>
          <w:rFonts w:ascii="Calibri" w:hAnsi="Calibri"/>
        </w:rPr>
        <w:t>S</w:t>
      </w:r>
      <w:r w:rsidRPr="00CC65C3">
        <w:rPr>
          <w:rFonts w:ascii="Calibri" w:hAnsi="Calibri"/>
        </w:rPr>
        <w:t xml:space="preserve">on. If you know the story, the son asked the father for the inheritance early. He goes and he squanders all the money. Then when he doesn't have anything left, he comes back with his tail between his legs and he asks the father to take him back. He expects to be rejected, but the father instead runs to him, he puts a ring on his finger, and then he kills the fatted calf and they have a huge party. There is singing and dancing, and there is festivities and excitement. That's what gets the older brother all upset. He doesn't want the younger brother to come back into the fold. </w:t>
      </w:r>
    </w:p>
    <w:p w14:paraId="41727682" w14:textId="77777777" w:rsidR="00CC65C3" w:rsidRPr="00CC65C3" w:rsidRDefault="00CC65C3" w:rsidP="00CC65C3">
      <w:pPr>
        <w:spacing w:line="276" w:lineRule="auto"/>
        <w:rPr>
          <w:rFonts w:ascii="Calibri" w:hAnsi="Calibri"/>
        </w:rPr>
      </w:pPr>
    </w:p>
    <w:p w14:paraId="5F393DDB" w14:textId="77777777" w:rsidR="00CC65C3" w:rsidRPr="00CC65C3" w:rsidRDefault="00CC65C3" w:rsidP="00CC65C3">
      <w:pPr>
        <w:spacing w:line="276" w:lineRule="auto"/>
        <w:rPr>
          <w:rFonts w:ascii="Calibri" w:hAnsi="Calibri"/>
        </w:rPr>
      </w:pPr>
      <w:r w:rsidRPr="00CC65C3">
        <w:rPr>
          <w:rFonts w:ascii="Calibri" w:hAnsi="Calibri"/>
        </w:rPr>
        <w:t xml:space="preserve">The father in Luke 15 is an image of the heavenly Father. The way that the father loved the prodigal son is a picture of the way that God loves us. When God thinks about you, I think in heaven there is singing and there is dancing. It's just like the prodigal son, just like the parable. </w:t>
      </w:r>
    </w:p>
    <w:p w14:paraId="3206D23A" w14:textId="77777777" w:rsidR="00CC65C3" w:rsidRPr="00CC65C3" w:rsidRDefault="00CC65C3" w:rsidP="00CC65C3">
      <w:pPr>
        <w:spacing w:line="276" w:lineRule="auto"/>
        <w:rPr>
          <w:rFonts w:ascii="Calibri" w:hAnsi="Calibri"/>
        </w:rPr>
      </w:pPr>
    </w:p>
    <w:p w14:paraId="4ABBC27A" w14:textId="77777777" w:rsidR="00CC65C3" w:rsidRPr="00CC65C3" w:rsidRDefault="00CC65C3" w:rsidP="00CC65C3">
      <w:pPr>
        <w:spacing w:line="276" w:lineRule="auto"/>
        <w:rPr>
          <w:rFonts w:ascii="Calibri" w:hAnsi="Calibri"/>
        </w:rPr>
      </w:pPr>
      <w:r w:rsidRPr="00CC65C3">
        <w:rPr>
          <w:rFonts w:ascii="Calibri" w:hAnsi="Calibri"/>
        </w:rPr>
        <w:t xml:space="preserve">God is the one who is singing over you. God is the one who is enthusiastic and excited about you. That's why we should not live by our feelings alone. But we should live by what we know to be true about God. God is the one that's rejoicing. He's celebrating. He’s enthusiastic. God's crazy about you. God is your greatest fan. </w:t>
      </w:r>
    </w:p>
    <w:p w14:paraId="2020A022" w14:textId="77777777" w:rsidR="00CC65C3" w:rsidRPr="00CC65C3" w:rsidRDefault="00CC65C3" w:rsidP="00CC65C3">
      <w:pPr>
        <w:spacing w:line="276" w:lineRule="auto"/>
        <w:rPr>
          <w:rFonts w:ascii="Calibri" w:hAnsi="Calibri"/>
        </w:rPr>
      </w:pPr>
    </w:p>
    <w:p w14:paraId="1EABFBB7" w14:textId="462A7301" w:rsidR="00CC65C3" w:rsidRPr="00CC65C3" w:rsidRDefault="00CC65C3" w:rsidP="00CC65C3">
      <w:pPr>
        <w:spacing w:line="276" w:lineRule="auto"/>
        <w:rPr>
          <w:rFonts w:ascii="Calibri" w:hAnsi="Calibri"/>
        </w:rPr>
      </w:pPr>
      <w:r w:rsidRPr="00CC65C3">
        <w:rPr>
          <w:rFonts w:ascii="Calibri" w:hAnsi="Calibri"/>
        </w:rPr>
        <w:t>Greg Louganis was the Olympic diver. He's considered the greatest diver in Olympic history. He won a bunch of medals in the 1980s. He was almost perfect. I don't know if you've ever seen him dive before, it was a few years ago. But he was a rockstar of the Olympics back in the day. They asked him, “How do you always deliver? How do you make these spectacular dives?” Some are really high. He said before he would jump, he would always remind himself that nothing that he could do would make his mom love him any less. When he thought about that, he jumped off that diving board and he would win the medal.</w:t>
      </w:r>
    </w:p>
    <w:p w14:paraId="46E45A45" w14:textId="77777777" w:rsidR="00CC65C3" w:rsidRPr="00CC65C3" w:rsidRDefault="00CC65C3" w:rsidP="00CC65C3">
      <w:pPr>
        <w:spacing w:line="276" w:lineRule="auto"/>
        <w:rPr>
          <w:rFonts w:ascii="Calibri" w:hAnsi="Calibri"/>
        </w:rPr>
      </w:pPr>
    </w:p>
    <w:p w14:paraId="4167EB26" w14:textId="77777777" w:rsidR="00CC65C3" w:rsidRPr="00CC65C3" w:rsidRDefault="00CC65C3" w:rsidP="00CC65C3">
      <w:pPr>
        <w:spacing w:line="276" w:lineRule="auto"/>
        <w:rPr>
          <w:rFonts w:ascii="Calibri" w:hAnsi="Calibri"/>
        </w:rPr>
      </w:pPr>
      <w:r w:rsidRPr="00CC65C3">
        <w:rPr>
          <w:rFonts w:ascii="Calibri" w:hAnsi="Calibri"/>
        </w:rPr>
        <w:t xml:space="preserve">Some of us are on the high dive of life. We're about to jump off. We need to remember God's great love for us. The reason that you can make the dive – God’s crazy about you, God delights </w:t>
      </w:r>
      <w:r w:rsidRPr="00CC65C3">
        <w:rPr>
          <w:rFonts w:ascii="Calibri" w:hAnsi="Calibri"/>
        </w:rPr>
        <w:lastRenderedPageBreak/>
        <w:t xml:space="preserve">in you, God is singing over you. He's the one who saves us. He's the one who delights in us. He's the one who calms us down. He's the one that watches over us. He is God. That’s what God says about you. </w:t>
      </w:r>
    </w:p>
    <w:p w14:paraId="4AB4E1BA" w14:textId="77777777" w:rsidR="00CC65C3" w:rsidRPr="00CC65C3" w:rsidRDefault="00CC65C3" w:rsidP="00CC65C3">
      <w:pPr>
        <w:spacing w:line="276" w:lineRule="auto"/>
        <w:rPr>
          <w:rFonts w:ascii="Calibri" w:hAnsi="Calibri"/>
        </w:rPr>
      </w:pPr>
    </w:p>
    <w:p w14:paraId="3C8C70B2" w14:textId="658AB73E" w:rsidR="00CC65C3" w:rsidRPr="00CC65C3" w:rsidRDefault="00CC65C3" w:rsidP="00CC65C3">
      <w:pPr>
        <w:spacing w:line="276" w:lineRule="auto"/>
        <w:rPr>
          <w:rFonts w:ascii="Calibri" w:hAnsi="Calibri"/>
        </w:rPr>
      </w:pPr>
      <w:r w:rsidRPr="00CC65C3">
        <w:rPr>
          <w:rFonts w:ascii="Calibri" w:hAnsi="Calibri"/>
          <w:b/>
          <w:bCs/>
          <w:sz w:val="28"/>
          <w:szCs w:val="28"/>
          <w:u w:val="single"/>
        </w:rPr>
        <w:t>OUTLINE</w:t>
      </w:r>
    </w:p>
    <w:p w14:paraId="72CC257E" w14:textId="77777777" w:rsidR="00CC65C3" w:rsidRPr="00CC65C3" w:rsidRDefault="00CC65C3" w:rsidP="00CC65C3">
      <w:pPr>
        <w:spacing w:line="276" w:lineRule="auto"/>
        <w:rPr>
          <w:rFonts w:ascii="Calibri" w:hAnsi="Calibri"/>
          <w:b/>
          <w:bCs/>
        </w:rPr>
      </w:pPr>
    </w:p>
    <w:p w14:paraId="1CC741E5" w14:textId="77777777" w:rsidR="00CC65C3" w:rsidRPr="00CC65C3" w:rsidRDefault="00CC65C3" w:rsidP="00CC65C3">
      <w:pPr>
        <w:spacing w:line="276" w:lineRule="auto"/>
        <w:rPr>
          <w:rFonts w:ascii="Calibri" w:hAnsi="Calibri"/>
          <w:b/>
          <w:bCs/>
        </w:rPr>
      </w:pPr>
      <w:r w:rsidRPr="00CC65C3">
        <w:rPr>
          <w:rFonts w:ascii="Calibri" w:hAnsi="Calibri"/>
          <w:b/>
          <w:bCs/>
        </w:rPr>
        <w:t xml:space="preserve">1. I Am </w:t>
      </w:r>
      <w:proofErr w:type="gramStart"/>
      <w:r w:rsidRPr="00CC65C3">
        <w:rPr>
          <w:rFonts w:ascii="Calibri" w:hAnsi="Calibri"/>
          <w:b/>
          <w:bCs/>
        </w:rPr>
        <w:t>With</w:t>
      </w:r>
      <w:proofErr w:type="gramEnd"/>
      <w:r w:rsidRPr="00CC65C3">
        <w:rPr>
          <w:rFonts w:ascii="Calibri" w:hAnsi="Calibri"/>
          <w:b/>
          <w:bCs/>
        </w:rPr>
        <w:t xml:space="preserve"> You</w:t>
      </w:r>
    </w:p>
    <w:p w14:paraId="2337B00E" w14:textId="77777777" w:rsidR="00CC65C3" w:rsidRPr="00CC65C3" w:rsidRDefault="00CC65C3" w:rsidP="00CC65C3">
      <w:pPr>
        <w:spacing w:line="276" w:lineRule="auto"/>
        <w:rPr>
          <w:rFonts w:ascii="Calibri" w:hAnsi="Calibri"/>
        </w:rPr>
      </w:pPr>
    </w:p>
    <w:p w14:paraId="2A69D5F7" w14:textId="77777777" w:rsidR="00CC65C3" w:rsidRPr="00CC65C3" w:rsidRDefault="00CC65C3" w:rsidP="00CC65C3">
      <w:pPr>
        <w:spacing w:line="276" w:lineRule="auto"/>
        <w:rPr>
          <w:rFonts w:ascii="Calibri" w:hAnsi="Calibri"/>
        </w:rPr>
      </w:pPr>
      <w:r w:rsidRPr="00CC65C3">
        <w:rPr>
          <w:rFonts w:ascii="Calibri" w:hAnsi="Calibri"/>
        </w:rPr>
        <w:t>The Lord your God is with you, the Mighty Warrior who saves. He will take great delight in you; in his love he will no longer rebuke you, but will rejoice over you with singing. Zephaniah 3:17 (NIV)</w:t>
      </w:r>
    </w:p>
    <w:p w14:paraId="39422625" w14:textId="77777777" w:rsidR="00CC65C3" w:rsidRPr="00CC65C3" w:rsidRDefault="00CC65C3" w:rsidP="00CC65C3">
      <w:pPr>
        <w:spacing w:line="276" w:lineRule="auto"/>
        <w:rPr>
          <w:rFonts w:ascii="Calibri" w:hAnsi="Calibri"/>
        </w:rPr>
      </w:pPr>
    </w:p>
    <w:p w14:paraId="39BE22DF" w14:textId="77777777" w:rsidR="00CC65C3" w:rsidRPr="00CC65C3" w:rsidRDefault="00CC65C3" w:rsidP="00CC65C3">
      <w:pPr>
        <w:spacing w:line="276" w:lineRule="auto"/>
        <w:rPr>
          <w:rFonts w:ascii="Calibri" w:hAnsi="Calibri"/>
        </w:rPr>
      </w:pPr>
      <w:r w:rsidRPr="00CC65C3">
        <w:rPr>
          <w:rFonts w:ascii="Calibri" w:hAnsi="Calibri"/>
        </w:rPr>
        <w:t>“I will not leave you as orphans; I am coming to you.” John 14:18 (CSB)</w:t>
      </w:r>
    </w:p>
    <w:p w14:paraId="4E4C9F26" w14:textId="77777777" w:rsidR="00CC65C3" w:rsidRPr="00CC65C3" w:rsidRDefault="00CC65C3" w:rsidP="00CC65C3">
      <w:pPr>
        <w:spacing w:line="276" w:lineRule="auto"/>
        <w:rPr>
          <w:rFonts w:ascii="Calibri" w:hAnsi="Calibri"/>
        </w:rPr>
      </w:pPr>
    </w:p>
    <w:p w14:paraId="6C826259" w14:textId="77777777" w:rsidR="00CC65C3" w:rsidRPr="00CC65C3" w:rsidRDefault="00CC65C3" w:rsidP="00CC65C3">
      <w:pPr>
        <w:spacing w:line="276" w:lineRule="auto"/>
        <w:rPr>
          <w:rFonts w:ascii="Calibri" w:hAnsi="Calibri"/>
        </w:rPr>
      </w:pPr>
      <w:r w:rsidRPr="00CC65C3">
        <w:rPr>
          <w:rFonts w:ascii="Calibri" w:hAnsi="Calibri"/>
        </w:rPr>
        <w:t>The Lord was with Joseph, and he became a successful man, serving in the household of his Egyptian master. Genesis 39:2 (CSB)</w:t>
      </w:r>
    </w:p>
    <w:p w14:paraId="6103DF99" w14:textId="77777777" w:rsidR="00CC65C3" w:rsidRPr="00CC65C3" w:rsidRDefault="00CC65C3" w:rsidP="00CC65C3">
      <w:pPr>
        <w:spacing w:line="276" w:lineRule="auto"/>
        <w:rPr>
          <w:rFonts w:ascii="Calibri" w:hAnsi="Calibri"/>
        </w:rPr>
      </w:pPr>
    </w:p>
    <w:p w14:paraId="6CA5E6BE" w14:textId="0F86A2B5" w:rsidR="00CC65C3" w:rsidRPr="00CC65C3" w:rsidRDefault="00CC65C3" w:rsidP="00CC65C3">
      <w:pPr>
        <w:spacing w:line="276" w:lineRule="auto"/>
        <w:rPr>
          <w:rFonts w:ascii="Calibri" w:hAnsi="Calibri"/>
        </w:rPr>
      </w:pPr>
      <w:r w:rsidRPr="00CC65C3">
        <w:rPr>
          <w:rFonts w:ascii="Calibri" w:hAnsi="Calibri"/>
        </w:rPr>
        <w:t>When his master heard the story his wife told him</w:t>
      </w:r>
      <w:proofErr w:type="gramStart"/>
      <w:r w:rsidRPr="00CC65C3">
        <w:rPr>
          <w:rFonts w:ascii="Calibri" w:hAnsi="Calibri"/>
        </w:rPr>
        <w:t>—“</w:t>
      </w:r>
      <w:proofErr w:type="gramEnd"/>
      <w:r w:rsidRPr="00CC65C3">
        <w:rPr>
          <w:rFonts w:ascii="Calibri" w:hAnsi="Calibri"/>
        </w:rPr>
        <w:t xml:space="preserve">These are the things your slave did to me”—he was furious and had him thrown into prison, where the king’s prisoners were confined. </w:t>
      </w:r>
      <w:proofErr w:type="gramStart"/>
      <w:r w:rsidRPr="00CC65C3">
        <w:rPr>
          <w:rFonts w:ascii="Calibri" w:hAnsi="Calibri"/>
        </w:rPr>
        <w:t>So</w:t>
      </w:r>
      <w:proofErr w:type="gramEnd"/>
      <w:r w:rsidRPr="00CC65C3">
        <w:rPr>
          <w:rFonts w:ascii="Calibri" w:hAnsi="Calibri"/>
        </w:rPr>
        <w:t xml:space="preserve"> Joseph was there in prison. But the Lord was with Joseph and extended kindness to him. He granted him favor with the prison warden. Genesis 39:20-21 (CSB)</w:t>
      </w:r>
    </w:p>
    <w:p w14:paraId="3391F206" w14:textId="77777777" w:rsidR="00CC65C3" w:rsidRPr="00CC65C3" w:rsidRDefault="00CC65C3" w:rsidP="00CC65C3">
      <w:pPr>
        <w:spacing w:line="276" w:lineRule="auto"/>
        <w:rPr>
          <w:rFonts w:ascii="Calibri" w:hAnsi="Calibri"/>
        </w:rPr>
      </w:pPr>
    </w:p>
    <w:p w14:paraId="00FE9258" w14:textId="77777777" w:rsidR="00CC65C3" w:rsidRPr="00CC65C3" w:rsidRDefault="00CC65C3" w:rsidP="00CC65C3">
      <w:pPr>
        <w:spacing w:line="276" w:lineRule="auto"/>
        <w:rPr>
          <w:rFonts w:ascii="Calibri" w:hAnsi="Calibri"/>
          <w:b/>
          <w:bCs/>
        </w:rPr>
      </w:pPr>
      <w:r w:rsidRPr="00CC65C3">
        <w:rPr>
          <w:rFonts w:ascii="Calibri" w:hAnsi="Calibri"/>
          <w:b/>
          <w:bCs/>
        </w:rPr>
        <w:t>2. I Will Save You</w:t>
      </w:r>
    </w:p>
    <w:p w14:paraId="4140FC5B" w14:textId="77777777" w:rsidR="00CC65C3" w:rsidRPr="00CC65C3" w:rsidRDefault="00CC65C3" w:rsidP="00CC65C3">
      <w:pPr>
        <w:spacing w:line="276" w:lineRule="auto"/>
        <w:rPr>
          <w:rFonts w:ascii="Calibri" w:hAnsi="Calibri"/>
        </w:rPr>
      </w:pPr>
    </w:p>
    <w:p w14:paraId="751E0659" w14:textId="77777777" w:rsidR="00CC65C3" w:rsidRPr="00CC65C3" w:rsidRDefault="00CC65C3" w:rsidP="00CC65C3">
      <w:pPr>
        <w:spacing w:line="276" w:lineRule="auto"/>
        <w:rPr>
          <w:rFonts w:ascii="Calibri" w:hAnsi="Calibri"/>
        </w:rPr>
      </w:pPr>
      <w:r w:rsidRPr="00CC65C3">
        <w:rPr>
          <w:rFonts w:ascii="Calibri" w:hAnsi="Calibri"/>
        </w:rPr>
        <w:t>The Lord your God is with you, the Mighty Warrior who saves. Zephaniah 3:17 (NIV)</w:t>
      </w:r>
    </w:p>
    <w:p w14:paraId="1BE68117" w14:textId="77777777" w:rsidR="00CC65C3" w:rsidRPr="00CC65C3" w:rsidRDefault="00CC65C3" w:rsidP="00CC65C3">
      <w:pPr>
        <w:spacing w:line="276" w:lineRule="auto"/>
        <w:rPr>
          <w:rFonts w:ascii="Calibri" w:hAnsi="Calibri"/>
        </w:rPr>
      </w:pPr>
    </w:p>
    <w:p w14:paraId="74F31376" w14:textId="77777777" w:rsidR="00CC65C3" w:rsidRPr="00CC65C3" w:rsidRDefault="00CC65C3" w:rsidP="00CC65C3">
      <w:pPr>
        <w:spacing w:line="276" w:lineRule="auto"/>
        <w:rPr>
          <w:rFonts w:ascii="Calibri" w:hAnsi="Calibri"/>
        </w:rPr>
      </w:pPr>
      <w:r w:rsidRPr="00CC65C3">
        <w:rPr>
          <w:rFonts w:ascii="Calibri" w:hAnsi="Calibri"/>
        </w:rPr>
        <w:t>For the Son of Man has come to seek and to save the lost. Luke 19:10 (CSB)</w:t>
      </w:r>
    </w:p>
    <w:p w14:paraId="2C3E9A58" w14:textId="77777777" w:rsidR="00CC65C3" w:rsidRPr="00CC65C3" w:rsidRDefault="00CC65C3" w:rsidP="00CC65C3">
      <w:pPr>
        <w:spacing w:line="276" w:lineRule="auto"/>
        <w:rPr>
          <w:rFonts w:ascii="Calibri" w:hAnsi="Calibri"/>
        </w:rPr>
      </w:pPr>
    </w:p>
    <w:p w14:paraId="78B3DAD6" w14:textId="77777777" w:rsidR="00CC65C3" w:rsidRPr="00CC65C3" w:rsidRDefault="00CC65C3" w:rsidP="00CC65C3">
      <w:pPr>
        <w:spacing w:line="276" w:lineRule="auto"/>
        <w:rPr>
          <w:rFonts w:ascii="Calibri" w:hAnsi="Calibri"/>
          <w:b/>
          <w:bCs/>
        </w:rPr>
      </w:pPr>
      <w:r w:rsidRPr="00CC65C3">
        <w:rPr>
          <w:rFonts w:ascii="Calibri" w:hAnsi="Calibri"/>
          <w:b/>
          <w:bCs/>
        </w:rPr>
        <w:t xml:space="preserve">3. I Delight </w:t>
      </w:r>
      <w:proofErr w:type="gramStart"/>
      <w:r w:rsidRPr="00CC65C3">
        <w:rPr>
          <w:rFonts w:ascii="Calibri" w:hAnsi="Calibri"/>
          <w:b/>
          <w:bCs/>
        </w:rPr>
        <w:t>In</w:t>
      </w:r>
      <w:proofErr w:type="gramEnd"/>
      <w:r w:rsidRPr="00CC65C3">
        <w:rPr>
          <w:rFonts w:ascii="Calibri" w:hAnsi="Calibri"/>
          <w:b/>
          <w:bCs/>
        </w:rPr>
        <w:t xml:space="preserve"> You</w:t>
      </w:r>
    </w:p>
    <w:p w14:paraId="26DF3EC7" w14:textId="77777777" w:rsidR="00CC65C3" w:rsidRPr="00CC65C3" w:rsidRDefault="00CC65C3" w:rsidP="00CC65C3">
      <w:pPr>
        <w:spacing w:line="276" w:lineRule="auto"/>
        <w:rPr>
          <w:rFonts w:ascii="Calibri" w:hAnsi="Calibri"/>
        </w:rPr>
      </w:pPr>
    </w:p>
    <w:p w14:paraId="5D7815A8" w14:textId="77777777" w:rsidR="00CC65C3" w:rsidRPr="00CC65C3" w:rsidRDefault="00CC65C3" w:rsidP="00CC65C3">
      <w:pPr>
        <w:spacing w:line="276" w:lineRule="auto"/>
        <w:rPr>
          <w:rFonts w:ascii="Calibri" w:hAnsi="Calibri"/>
        </w:rPr>
      </w:pPr>
      <w:r w:rsidRPr="00CC65C3">
        <w:rPr>
          <w:rFonts w:ascii="Calibri" w:hAnsi="Calibri"/>
        </w:rPr>
        <w:t>He will take great delight in you… Zephaniah 3:17 (NIV)</w:t>
      </w:r>
    </w:p>
    <w:p w14:paraId="62E3C52A" w14:textId="77777777" w:rsidR="00CC65C3" w:rsidRPr="00CC65C3" w:rsidRDefault="00CC65C3" w:rsidP="00CC65C3">
      <w:pPr>
        <w:spacing w:line="276" w:lineRule="auto"/>
        <w:rPr>
          <w:rFonts w:ascii="Calibri" w:hAnsi="Calibri"/>
        </w:rPr>
      </w:pPr>
    </w:p>
    <w:p w14:paraId="570FD51E" w14:textId="77777777" w:rsidR="00CC65C3" w:rsidRPr="00CC65C3" w:rsidRDefault="00CC65C3" w:rsidP="00CC65C3">
      <w:pPr>
        <w:spacing w:line="276" w:lineRule="auto"/>
        <w:rPr>
          <w:rFonts w:ascii="Calibri" w:hAnsi="Calibri"/>
        </w:rPr>
      </w:pPr>
      <w:r w:rsidRPr="00CC65C3">
        <w:rPr>
          <w:rFonts w:ascii="Calibri" w:hAnsi="Calibri"/>
        </w:rPr>
        <w:t>Look, I have inscribed you on the palms of my hands… Isaiah 49:16 (CSB)</w:t>
      </w:r>
    </w:p>
    <w:p w14:paraId="156FB937" w14:textId="77777777" w:rsidR="00CC65C3" w:rsidRPr="00CC65C3" w:rsidRDefault="00CC65C3" w:rsidP="00CC65C3">
      <w:pPr>
        <w:spacing w:line="276" w:lineRule="auto"/>
        <w:rPr>
          <w:rFonts w:ascii="Calibri" w:hAnsi="Calibri"/>
        </w:rPr>
      </w:pPr>
    </w:p>
    <w:p w14:paraId="7A213A3C" w14:textId="77777777" w:rsidR="00CC65C3" w:rsidRPr="00CC65C3" w:rsidRDefault="00CC65C3" w:rsidP="00CC65C3">
      <w:pPr>
        <w:spacing w:line="276" w:lineRule="auto"/>
        <w:rPr>
          <w:rFonts w:ascii="Calibri" w:hAnsi="Calibri"/>
          <w:b/>
          <w:bCs/>
        </w:rPr>
      </w:pPr>
      <w:r w:rsidRPr="00CC65C3">
        <w:rPr>
          <w:rFonts w:ascii="Calibri" w:hAnsi="Calibri"/>
          <w:b/>
          <w:bCs/>
        </w:rPr>
        <w:t>4. I Will Calm You</w:t>
      </w:r>
    </w:p>
    <w:p w14:paraId="67C40608" w14:textId="77777777" w:rsidR="00CC65C3" w:rsidRPr="00CC65C3" w:rsidRDefault="00CC65C3" w:rsidP="00CC65C3">
      <w:pPr>
        <w:spacing w:line="276" w:lineRule="auto"/>
        <w:rPr>
          <w:rFonts w:ascii="Calibri" w:hAnsi="Calibri"/>
        </w:rPr>
      </w:pPr>
    </w:p>
    <w:p w14:paraId="66285305" w14:textId="77777777" w:rsidR="00CC65C3" w:rsidRPr="00CC65C3" w:rsidRDefault="00CC65C3" w:rsidP="00CC65C3">
      <w:pPr>
        <w:spacing w:line="276" w:lineRule="auto"/>
        <w:rPr>
          <w:rFonts w:ascii="Calibri" w:hAnsi="Calibri"/>
        </w:rPr>
      </w:pPr>
      <w:r w:rsidRPr="00CC65C3">
        <w:rPr>
          <w:rFonts w:ascii="Calibri" w:hAnsi="Calibri"/>
        </w:rPr>
        <w:lastRenderedPageBreak/>
        <w:t>The Lord your God is with you, the Mighty Warrior who saves. He will take great delight in you; in his love he will no longer rebuke you, but will rejoice over you with singing. Zephaniah 3:17 (NIV)</w:t>
      </w:r>
    </w:p>
    <w:p w14:paraId="3405D928" w14:textId="77777777" w:rsidR="00CC65C3" w:rsidRPr="00CC65C3" w:rsidRDefault="00CC65C3" w:rsidP="00CC65C3">
      <w:pPr>
        <w:spacing w:line="276" w:lineRule="auto"/>
        <w:rPr>
          <w:rFonts w:ascii="Calibri" w:hAnsi="Calibri"/>
        </w:rPr>
      </w:pPr>
    </w:p>
    <w:p w14:paraId="5F68B469" w14:textId="77777777" w:rsidR="00CC65C3" w:rsidRPr="00CC65C3" w:rsidRDefault="00CC65C3" w:rsidP="00CC65C3">
      <w:pPr>
        <w:spacing w:line="276" w:lineRule="auto"/>
        <w:rPr>
          <w:rFonts w:ascii="Calibri" w:hAnsi="Calibri"/>
        </w:rPr>
      </w:pPr>
      <w:r w:rsidRPr="00CC65C3">
        <w:rPr>
          <w:rFonts w:ascii="Calibri" w:hAnsi="Calibri"/>
        </w:rPr>
        <w:t>With his love, he will calm all your fears. Zephaniah 3:17 (NLT)</w:t>
      </w:r>
    </w:p>
    <w:p w14:paraId="4EDE1B07" w14:textId="77777777" w:rsidR="00CC65C3" w:rsidRPr="00CC65C3" w:rsidRDefault="00CC65C3" w:rsidP="00CC65C3">
      <w:pPr>
        <w:spacing w:line="276" w:lineRule="auto"/>
        <w:rPr>
          <w:rFonts w:ascii="Calibri" w:hAnsi="Calibri"/>
        </w:rPr>
      </w:pPr>
    </w:p>
    <w:p w14:paraId="39BFB130" w14:textId="77777777" w:rsidR="00CC65C3" w:rsidRPr="00CC65C3" w:rsidRDefault="00CC65C3" w:rsidP="00CC65C3">
      <w:pPr>
        <w:spacing w:line="276" w:lineRule="auto"/>
        <w:rPr>
          <w:rFonts w:ascii="Calibri" w:hAnsi="Calibri"/>
          <w:b/>
          <w:bCs/>
        </w:rPr>
      </w:pPr>
      <w:r w:rsidRPr="00CC65C3">
        <w:rPr>
          <w:rFonts w:ascii="Calibri" w:hAnsi="Calibri"/>
          <w:b/>
          <w:bCs/>
        </w:rPr>
        <w:t>5. I Celebrate You</w:t>
      </w:r>
    </w:p>
    <w:p w14:paraId="09FD4985" w14:textId="77777777" w:rsidR="00CC65C3" w:rsidRPr="00CC65C3" w:rsidRDefault="00CC65C3" w:rsidP="00CC65C3">
      <w:pPr>
        <w:spacing w:line="276" w:lineRule="auto"/>
        <w:rPr>
          <w:rFonts w:ascii="Calibri" w:hAnsi="Calibri"/>
        </w:rPr>
      </w:pPr>
    </w:p>
    <w:p w14:paraId="54FA26F1" w14:textId="77777777" w:rsidR="00CC65C3" w:rsidRPr="00CC65C3" w:rsidRDefault="00CC65C3" w:rsidP="00CC65C3">
      <w:pPr>
        <w:spacing w:line="276" w:lineRule="auto"/>
        <w:rPr>
          <w:rFonts w:ascii="Calibri" w:hAnsi="Calibri"/>
        </w:rPr>
      </w:pPr>
      <w:r w:rsidRPr="00CC65C3">
        <w:rPr>
          <w:rFonts w:ascii="Calibri" w:hAnsi="Calibri"/>
        </w:rPr>
        <w:t>The Lord your God is with you, the Mighty Warrior who saves. He will take great delight in you; in his love he will no longer rebuke you, but will rejoice over you with singing. Zephaniah 3:17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DF3D" w14:textId="77777777" w:rsidR="000F5267" w:rsidRDefault="000F5267">
      <w:r>
        <w:separator/>
      </w:r>
    </w:p>
  </w:endnote>
  <w:endnote w:type="continuationSeparator" w:id="0">
    <w:p w14:paraId="763E2FC3" w14:textId="77777777" w:rsidR="000F5267" w:rsidRDefault="000F5267">
      <w:r>
        <w:continuationSeparator/>
      </w:r>
    </w:p>
  </w:endnote>
  <w:endnote w:type="continuationNotice" w:id="1">
    <w:p w14:paraId="0A730103" w14:textId="77777777" w:rsidR="000F5267" w:rsidRDefault="000F5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150FB" w14:textId="77777777" w:rsidR="00F077C6" w:rsidRDefault="00F07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972B4FB" w:rsidR="000D064C" w:rsidRPr="00E001F4" w:rsidRDefault="005E7A87" w:rsidP="00E001F4">
    <w:pPr>
      <w:pStyle w:val="Footer"/>
      <w:jc w:val="right"/>
      <w:rPr>
        <w:rFonts w:ascii="Calibri" w:hAnsi="Calibri"/>
      </w:rPr>
    </w:pPr>
    <w:r>
      <w:tab/>
    </w:r>
    <w:r w:rsidR="00423B74">
      <w:rPr>
        <w:rFonts w:ascii="Calibri" w:hAnsi="Calibri"/>
        <w:b/>
        <w:bCs/>
      </w:rPr>
      <w:t>Smile</w:t>
    </w:r>
    <w:r w:rsidR="000D064C" w:rsidRPr="00E001F4">
      <w:rPr>
        <w:rFonts w:ascii="Calibri" w:hAnsi="Calibri"/>
        <w:b/>
        <w:bCs/>
      </w:rPr>
      <w:t>—</w:t>
    </w:r>
    <w:r w:rsidR="00CC65C3">
      <w:rPr>
        <w:rFonts w:ascii="Calibri" w:hAnsi="Calibri"/>
        <w:b/>
        <w:bCs/>
      </w:rPr>
      <w:t>What God Says About You</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CB21" w14:textId="77777777" w:rsidR="00F077C6" w:rsidRDefault="00F07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82FC" w14:textId="77777777" w:rsidR="000F5267" w:rsidRDefault="000F5267">
      <w:r>
        <w:separator/>
      </w:r>
    </w:p>
  </w:footnote>
  <w:footnote w:type="continuationSeparator" w:id="0">
    <w:p w14:paraId="512DD534" w14:textId="77777777" w:rsidR="000F5267" w:rsidRDefault="000F5267">
      <w:r>
        <w:continuationSeparator/>
      </w:r>
    </w:p>
  </w:footnote>
  <w:footnote w:type="continuationNotice" w:id="1">
    <w:p w14:paraId="002F4942" w14:textId="77777777" w:rsidR="000F5267" w:rsidRDefault="000F5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95757"/>
    <w:rsid w:val="000966E0"/>
    <w:rsid w:val="000A14EA"/>
    <w:rsid w:val="000B1BF7"/>
    <w:rsid w:val="000B327E"/>
    <w:rsid w:val="000C27DD"/>
    <w:rsid w:val="000D064C"/>
    <w:rsid w:val="000D6515"/>
    <w:rsid w:val="000E5645"/>
    <w:rsid w:val="000F352B"/>
    <w:rsid w:val="000F3E99"/>
    <w:rsid w:val="000F5267"/>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76FD7"/>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011A"/>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543A"/>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653F"/>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E35BE"/>
    <w:rsid w:val="00BE6D16"/>
    <w:rsid w:val="00BF7F06"/>
    <w:rsid w:val="00C01D01"/>
    <w:rsid w:val="00C133CA"/>
    <w:rsid w:val="00C21AF8"/>
    <w:rsid w:val="00C251B8"/>
    <w:rsid w:val="00C64E5E"/>
    <w:rsid w:val="00C80B1C"/>
    <w:rsid w:val="00C86674"/>
    <w:rsid w:val="00CB2F64"/>
    <w:rsid w:val="00CC65C3"/>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0F92"/>
    <w:rsid w:val="00E72B5F"/>
    <w:rsid w:val="00E75A9B"/>
    <w:rsid w:val="00E91EAD"/>
    <w:rsid w:val="00ED0AA7"/>
    <w:rsid w:val="00EF1491"/>
    <w:rsid w:val="00EF1DC2"/>
    <w:rsid w:val="00F077C6"/>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44</TotalTime>
  <Pages>9</Pages>
  <Words>2709</Words>
  <Characters>15443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18116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2022-12-17T03:59:00Z</cp:lastPrinted>
  <dcterms:created xsi:type="dcterms:W3CDTF">2022-12-29T02:44:00Z</dcterms:created>
  <dcterms:modified xsi:type="dcterms:W3CDTF">2022-12-30T02:28:00Z</dcterms:modified>
  <cp:category/>
</cp:coreProperties>
</file>